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8336EB" w14:textId="3981CADF" w:rsidR="00B538B4" w:rsidRPr="00481BC7" w:rsidRDefault="00B538B4" w:rsidP="00B538B4">
      <w:pPr>
        <w:jc w:val="right"/>
        <w:rPr>
          <w:rFonts w:asciiTheme="minorHAns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t>Załącznik nr 3 do Zapytania ofertowego</w:t>
      </w:r>
    </w:p>
    <w:p w14:paraId="59DE8985" w14:textId="77777777" w:rsidR="00B538B4" w:rsidRPr="00481BC7" w:rsidRDefault="00B538B4" w:rsidP="00B538B4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</w:p>
    <w:p w14:paraId="494E9D57" w14:textId="77777777" w:rsidR="00B538B4" w:rsidRPr="00481BC7" w:rsidRDefault="00B538B4" w:rsidP="00B538B4">
      <w:pPr>
        <w:tabs>
          <w:tab w:val="center" w:pos="1985"/>
          <w:tab w:val="center" w:pos="7088"/>
        </w:tabs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67F6ED44" w14:textId="77777777" w:rsidR="00B538B4" w:rsidRPr="00481BC7" w:rsidRDefault="00B538B4" w:rsidP="00B538B4">
      <w:pPr>
        <w:tabs>
          <w:tab w:val="center" w:pos="1985"/>
          <w:tab w:val="center" w:pos="7088"/>
        </w:tabs>
        <w:spacing w:line="276" w:lineRule="auto"/>
        <w:jc w:val="both"/>
        <w:rPr>
          <w:rFonts w:asciiTheme="minorHAns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t>...............................................................</w:t>
      </w:r>
      <w:r w:rsidRPr="00481BC7">
        <w:rPr>
          <w:rFonts w:asciiTheme="minorHAnsi" w:hAnsiTheme="minorHAnsi" w:cstheme="minorHAnsi"/>
          <w:szCs w:val="24"/>
        </w:rPr>
        <w:tab/>
      </w:r>
    </w:p>
    <w:p w14:paraId="06F941AB" w14:textId="77777777" w:rsidR="00B538B4" w:rsidRPr="00481BC7" w:rsidRDefault="00B538B4" w:rsidP="00B538B4">
      <w:pPr>
        <w:tabs>
          <w:tab w:val="center" w:pos="1985"/>
          <w:tab w:val="center" w:pos="7088"/>
        </w:tabs>
        <w:spacing w:line="276" w:lineRule="auto"/>
        <w:jc w:val="both"/>
        <w:rPr>
          <w:rFonts w:asciiTheme="minorHAnsi" w:hAnsiTheme="minorHAnsi" w:cstheme="minorHAnsi"/>
          <w:iCs/>
          <w:szCs w:val="24"/>
        </w:rPr>
      </w:pPr>
      <w:r w:rsidRPr="00481BC7">
        <w:rPr>
          <w:rFonts w:asciiTheme="minorHAnsi" w:hAnsiTheme="minorHAnsi" w:cstheme="minorHAnsi"/>
          <w:i/>
          <w:iCs/>
          <w:szCs w:val="24"/>
        </w:rPr>
        <w:t xml:space="preserve"> </w:t>
      </w:r>
      <w:r w:rsidRPr="00481BC7">
        <w:rPr>
          <w:rFonts w:asciiTheme="minorHAnsi" w:hAnsiTheme="minorHAnsi" w:cstheme="minorHAnsi"/>
          <w:iCs/>
          <w:szCs w:val="24"/>
        </w:rPr>
        <w:t>(pieczęć nagłówkowa Oferenta)</w:t>
      </w:r>
    </w:p>
    <w:p w14:paraId="2358E92E" w14:textId="77777777" w:rsidR="00B538B4" w:rsidRPr="00481BC7" w:rsidRDefault="00B538B4" w:rsidP="00B538B4">
      <w:pPr>
        <w:tabs>
          <w:tab w:val="center" w:pos="1985"/>
          <w:tab w:val="center" w:pos="7088"/>
        </w:tabs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24F65C0F" w14:textId="77777777" w:rsidR="00B538B4" w:rsidRPr="00481BC7" w:rsidRDefault="00B538B4" w:rsidP="00B538B4">
      <w:pPr>
        <w:shd w:val="clear" w:color="auto" w:fill="FFFFFF"/>
        <w:jc w:val="center"/>
        <w:rPr>
          <w:rFonts w:asciiTheme="minorHAnsi" w:hAnsiTheme="minorHAnsi" w:cstheme="minorHAnsi"/>
          <w:b/>
          <w:szCs w:val="24"/>
        </w:rPr>
      </w:pPr>
      <w:r w:rsidRPr="00481BC7">
        <w:rPr>
          <w:rFonts w:asciiTheme="minorHAnsi" w:hAnsiTheme="minorHAnsi" w:cstheme="minorHAnsi"/>
          <w:b/>
          <w:szCs w:val="24"/>
        </w:rPr>
        <w:t xml:space="preserve">WYKAZ ZREALIZOWANYCH DOSTAW </w:t>
      </w:r>
    </w:p>
    <w:p w14:paraId="1A3676D4" w14:textId="77777777" w:rsidR="00B538B4" w:rsidRPr="00481BC7" w:rsidRDefault="00B538B4" w:rsidP="00B538B4">
      <w:pPr>
        <w:spacing w:line="276" w:lineRule="auto"/>
        <w:jc w:val="center"/>
        <w:rPr>
          <w:rFonts w:asciiTheme="minorHAns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t>zgodnie z wymaganiami zawartymi w punkcie 3.1 5 Zapytania ofertowego</w:t>
      </w:r>
    </w:p>
    <w:p w14:paraId="36797284" w14:textId="77777777" w:rsidR="00B538B4" w:rsidRPr="00B538B4" w:rsidRDefault="00B538B4" w:rsidP="00B538B4">
      <w:pPr>
        <w:spacing w:line="276" w:lineRule="auto"/>
        <w:jc w:val="both"/>
        <w:rPr>
          <w:rFonts w:asciiTheme="minorHAnsi" w:hAnsiTheme="minorHAnsi" w:cstheme="minorHAnsi"/>
          <w:color w:val="EE0000"/>
          <w:szCs w:val="24"/>
        </w:rPr>
      </w:pPr>
    </w:p>
    <w:p w14:paraId="6C2B0113" w14:textId="77777777" w:rsidR="00B538B4" w:rsidRDefault="00B538B4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t>Przedstawiamy zrealizowane w ostatnich 3 latach przed upływem terminu podanego jako termin składania ofert, a jeżeli okres prowadzenia działalności jest krótszy – w tym okresie, następujące dostawy na potwierdzenie spełnienia warunku udziału w postępowaniu, określonego w pkt. 3.1.5 Zapytania ofertowego:</w:t>
      </w:r>
    </w:p>
    <w:p w14:paraId="1AD97928" w14:textId="77777777" w:rsidR="00481BC7" w:rsidRDefault="00481BC7" w:rsidP="00481BC7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655E44F9" w14:textId="592B767B" w:rsidR="00481BC7" w:rsidRPr="00442041" w:rsidRDefault="00442041" w:rsidP="00481BC7">
      <w:pPr>
        <w:spacing w:line="276" w:lineRule="auto"/>
        <w:jc w:val="both"/>
        <w:rPr>
          <w:rFonts w:asciiTheme="minorHAnsi" w:hAnsiTheme="minorHAnsi" w:cstheme="minorHAnsi"/>
          <w:b/>
          <w:bCs/>
          <w:szCs w:val="24"/>
        </w:rPr>
      </w:pPr>
      <w:r w:rsidRPr="00442041">
        <w:rPr>
          <w:rFonts w:asciiTheme="minorHAnsi" w:hAnsiTheme="minorHAnsi" w:cstheme="minorHAnsi"/>
          <w:b/>
          <w:bCs/>
          <w:szCs w:val="24"/>
        </w:rPr>
        <w:t>Część 1: Aparat do leczenia przerostu gruczołu krokowego - 1 kpl.</w:t>
      </w:r>
    </w:p>
    <w:tbl>
      <w:tblPr>
        <w:tblpPr w:leftFromText="141" w:rightFromText="141" w:vertAnchor="text" w:horzAnchor="margin" w:tblpXSpec="center" w:tblpY="109"/>
        <w:tblW w:w="96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9"/>
        <w:gridCol w:w="3253"/>
        <w:gridCol w:w="1559"/>
        <w:gridCol w:w="1274"/>
        <w:gridCol w:w="2805"/>
      </w:tblGrid>
      <w:tr w:rsidR="00481BC7" w:rsidRPr="00481BC7" w14:paraId="3386DEDA" w14:textId="77777777" w:rsidTr="00693242">
        <w:trPr>
          <w:trHeight w:val="1408"/>
        </w:trPr>
        <w:tc>
          <w:tcPr>
            <w:tcW w:w="709" w:type="dxa"/>
            <w:vAlign w:val="center"/>
          </w:tcPr>
          <w:p w14:paraId="48D52EE9" w14:textId="77777777" w:rsidR="00B538B4" w:rsidRPr="00481BC7" w:rsidRDefault="00B538B4" w:rsidP="00693242">
            <w:pPr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L.p.</w:t>
            </w:r>
          </w:p>
        </w:tc>
        <w:tc>
          <w:tcPr>
            <w:tcW w:w="3253" w:type="dxa"/>
            <w:vAlign w:val="center"/>
          </w:tcPr>
          <w:p w14:paraId="357587F9" w14:textId="77777777" w:rsidR="00B538B4" w:rsidRPr="00481BC7" w:rsidRDefault="00B538B4" w:rsidP="006932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Przedmiot zamówienia (nazwa) – opis zrealizowanych dostaw w kontekście wymagań niniejszego postępowania</w:t>
            </w:r>
          </w:p>
        </w:tc>
        <w:tc>
          <w:tcPr>
            <w:tcW w:w="1559" w:type="dxa"/>
            <w:vAlign w:val="center"/>
          </w:tcPr>
          <w:p w14:paraId="78EE2170" w14:textId="77777777" w:rsidR="00B538B4" w:rsidRPr="00481BC7" w:rsidRDefault="00B538B4" w:rsidP="006932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Data dostawy</w:t>
            </w:r>
          </w:p>
          <w:p w14:paraId="6285B88D" w14:textId="77777777" w:rsidR="00B538B4" w:rsidRPr="00481BC7" w:rsidRDefault="00B538B4" w:rsidP="006932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 xml:space="preserve"> (</w:t>
            </w:r>
            <w:proofErr w:type="gramStart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MM.RRRR</w:t>
            </w:r>
            <w:proofErr w:type="gramEnd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)</w:t>
            </w:r>
          </w:p>
        </w:tc>
        <w:tc>
          <w:tcPr>
            <w:tcW w:w="1274" w:type="dxa"/>
            <w:vAlign w:val="center"/>
          </w:tcPr>
          <w:p w14:paraId="3F05E498" w14:textId="77777777" w:rsidR="00B538B4" w:rsidRPr="00481BC7" w:rsidRDefault="00B538B4" w:rsidP="006932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Wartość dostawy netto w PLN</w:t>
            </w:r>
          </w:p>
        </w:tc>
        <w:tc>
          <w:tcPr>
            <w:tcW w:w="2805" w:type="dxa"/>
            <w:vAlign w:val="center"/>
          </w:tcPr>
          <w:p w14:paraId="601F8038" w14:textId="77777777" w:rsidR="00B538B4" w:rsidRPr="00481BC7" w:rsidRDefault="00B538B4" w:rsidP="00693242">
            <w:pPr>
              <w:spacing w:line="240" w:lineRule="auto"/>
              <w:ind w:right="34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 xml:space="preserve">Podmiot, na rzecz którego zostało wykonane zamówienie (dostawa) </w:t>
            </w:r>
            <w:proofErr w:type="gramStart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–  nazwa</w:t>
            </w:r>
            <w:proofErr w:type="gramEnd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, adres do korespondencji</w:t>
            </w:r>
          </w:p>
        </w:tc>
      </w:tr>
      <w:tr w:rsidR="00481BC7" w:rsidRPr="00481BC7" w14:paraId="1DE68A7A" w14:textId="77777777" w:rsidTr="00693242">
        <w:trPr>
          <w:trHeight w:val="986"/>
        </w:trPr>
        <w:tc>
          <w:tcPr>
            <w:tcW w:w="709" w:type="dxa"/>
            <w:vAlign w:val="center"/>
          </w:tcPr>
          <w:p w14:paraId="58202A5C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  <w:p w14:paraId="6505EB1A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szCs w:val="24"/>
              </w:rPr>
              <w:t>1.</w:t>
            </w:r>
          </w:p>
        </w:tc>
        <w:tc>
          <w:tcPr>
            <w:tcW w:w="3253" w:type="dxa"/>
            <w:vAlign w:val="center"/>
          </w:tcPr>
          <w:p w14:paraId="2F1942ED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772948F3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274" w:type="dxa"/>
            <w:vAlign w:val="center"/>
          </w:tcPr>
          <w:p w14:paraId="05E07DBA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2805" w:type="dxa"/>
            <w:vAlign w:val="center"/>
          </w:tcPr>
          <w:p w14:paraId="10440E55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</w:tr>
      <w:tr w:rsidR="00481BC7" w:rsidRPr="00481BC7" w14:paraId="522D6EA4" w14:textId="77777777" w:rsidTr="00693242">
        <w:trPr>
          <w:trHeight w:val="1127"/>
        </w:trPr>
        <w:tc>
          <w:tcPr>
            <w:tcW w:w="709" w:type="dxa"/>
            <w:vAlign w:val="center"/>
          </w:tcPr>
          <w:p w14:paraId="305B3B9E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  <w:p w14:paraId="370AF94F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szCs w:val="24"/>
              </w:rPr>
              <w:t>2.</w:t>
            </w:r>
          </w:p>
        </w:tc>
        <w:tc>
          <w:tcPr>
            <w:tcW w:w="3253" w:type="dxa"/>
            <w:vAlign w:val="center"/>
          </w:tcPr>
          <w:p w14:paraId="3B0B2E88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3704E149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274" w:type="dxa"/>
            <w:vAlign w:val="center"/>
          </w:tcPr>
          <w:p w14:paraId="51438B1B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2805" w:type="dxa"/>
            <w:vAlign w:val="center"/>
          </w:tcPr>
          <w:p w14:paraId="273C5FA1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</w:tr>
      <w:tr w:rsidR="00481BC7" w:rsidRPr="00481BC7" w14:paraId="4757FC71" w14:textId="77777777" w:rsidTr="00693242">
        <w:trPr>
          <w:trHeight w:val="1127"/>
        </w:trPr>
        <w:tc>
          <w:tcPr>
            <w:tcW w:w="709" w:type="dxa"/>
            <w:vAlign w:val="center"/>
          </w:tcPr>
          <w:p w14:paraId="33FA6A89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  <w:p w14:paraId="28D5E542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szCs w:val="24"/>
              </w:rPr>
              <w:t>3.</w:t>
            </w:r>
          </w:p>
        </w:tc>
        <w:tc>
          <w:tcPr>
            <w:tcW w:w="3253" w:type="dxa"/>
            <w:vAlign w:val="center"/>
          </w:tcPr>
          <w:p w14:paraId="30C8E680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263F87F4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274" w:type="dxa"/>
            <w:vAlign w:val="center"/>
          </w:tcPr>
          <w:p w14:paraId="6E4F721B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2805" w:type="dxa"/>
            <w:vAlign w:val="center"/>
          </w:tcPr>
          <w:p w14:paraId="78D9672C" w14:textId="77777777" w:rsidR="00B538B4" w:rsidRPr="00481BC7" w:rsidRDefault="00B538B4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</w:tr>
    </w:tbl>
    <w:p w14:paraId="6D3166DE" w14:textId="77777777" w:rsidR="00060DC8" w:rsidRPr="00481BC7" w:rsidRDefault="00060DC8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797B7A3A" w14:textId="4DE55B9B" w:rsidR="00B538B4" w:rsidRDefault="00442041" w:rsidP="00B538B4">
      <w:pPr>
        <w:spacing w:line="276" w:lineRule="auto"/>
        <w:jc w:val="both"/>
        <w:rPr>
          <w:rFonts w:asciiTheme="minorHAnsi" w:hAnsiTheme="minorHAnsi" w:cstheme="minorHAnsi"/>
          <w:b/>
          <w:bCs/>
          <w:szCs w:val="24"/>
        </w:rPr>
      </w:pPr>
      <w:r w:rsidRPr="00442041">
        <w:rPr>
          <w:rFonts w:asciiTheme="minorHAnsi" w:hAnsiTheme="minorHAnsi" w:cstheme="minorHAnsi"/>
          <w:b/>
          <w:bCs/>
          <w:szCs w:val="24"/>
        </w:rPr>
        <w:t>Część 2: Tomograf stomatologiczny - 1 kpl.</w:t>
      </w:r>
    </w:p>
    <w:p w14:paraId="189B3B50" w14:textId="77777777" w:rsidR="00060DC8" w:rsidRPr="00442041" w:rsidRDefault="00060DC8" w:rsidP="00B538B4">
      <w:pPr>
        <w:spacing w:line="276" w:lineRule="auto"/>
        <w:jc w:val="both"/>
        <w:rPr>
          <w:rFonts w:asciiTheme="minorHAnsi" w:hAnsiTheme="minorHAnsi" w:cstheme="minorHAnsi"/>
          <w:b/>
          <w:bCs/>
          <w:szCs w:val="24"/>
        </w:rPr>
      </w:pPr>
    </w:p>
    <w:tbl>
      <w:tblPr>
        <w:tblpPr w:leftFromText="141" w:rightFromText="141" w:vertAnchor="text" w:horzAnchor="margin" w:tblpXSpec="center" w:tblpY="109"/>
        <w:tblW w:w="96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9"/>
        <w:gridCol w:w="3253"/>
        <w:gridCol w:w="1559"/>
        <w:gridCol w:w="1274"/>
        <w:gridCol w:w="2805"/>
      </w:tblGrid>
      <w:tr w:rsidR="00481BC7" w:rsidRPr="00481BC7" w14:paraId="74774B8C" w14:textId="77777777" w:rsidTr="00693242">
        <w:trPr>
          <w:trHeight w:val="1408"/>
        </w:trPr>
        <w:tc>
          <w:tcPr>
            <w:tcW w:w="709" w:type="dxa"/>
            <w:vAlign w:val="center"/>
          </w:tcPr>
          <w:p w14:paraId="57742A15" w14:textId="77777777" w:rsidR="00481BC7" w:rsidRPr="00481BC7" w:rsidRDefault="00481BC7" w:rsidP="00693242">
            <w:pPr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L.p.</w:t>
            </w:r>
          </w:p>
        </w:tc>
        <w:tc>
          <w:tcPr>
            <w:tcW w:w="3253" w:type="dxa"/>
            <w:vAlign w:val="center"/>
          </w:tcPr>
          <w:p w14:paraId="1E7F39E7" w14:textId="77777777" w:rsidR="00481BC7" w:rsidRPr="00481BC7" w:rsidRDefault="00481BC7" w:rsidP="006932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Przedmiot zamówienia (nazwa) – opis zrealizowanych dostaw w kontekście wymagań niniejszego postępowania</w:t>
            </w:r>
          </w:p>
        </w:tc>
        <w:tc>
          <w:tcPr>
            <w:tcW w:w="1559" w:type="dxa"/>
            <w:vAlign w:val="center"/>
          </w:tcPr>
          <w:p w14:paraId="11DD1755" w14:textId="77777777" w:rsidR="00481BC7" w:rsidRPr="00481BC7" w:rsidRDefault="00481BC7" w:rsidP="006932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Data dostawy</w:t>
            </w:r>
          </w:p>
          <w:p w14:paraId="69D4C522" w14:textId="77777777" w:rsidR="00481BC7" w:rsidRPr="00481BC7" w:rsidRDefault="00481BC7" w:rsidP="006932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 xml:space="preserve"> (</w:t>
            </w:r>
            <w:proofErr w:type="gramStart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MM.RRRR</w:t>
            </w:r>
            <w:proofErr w:type="gramEnd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)</w:t>
            </w:r>
          </w:p>
        </w:tc>
        <w:tc>
          <w:tcPr>
            <w:tcW w:w="1274" w:type="dxa"/>
            <w:vAlign w:val="center"/>
          </w:tcPr>
          <w:p w14:paraId="229B9E77" w14:textId="77777777" w:rsidR="00481BC7" w:rsidRPr="00481BC7" w:rsidRDefault="00481BC7" w:rsidP="006932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Wartość dostawy netto w PLN</w:t>
            </w:r>
          </w:p>
        </w:tc>
        <w:tc>
          <w:tcPr>
            <w:tcW w:w="2805" w:type="dxa"/>
            <w:vAlign w:val="center"/>
          </w:tcPr>
          <w:p w14:paraId="471B1166" w14:textId="77777777" w:rsidR="00481BC7" w:rsidRPr="00481BC7" w:rsidRDefault="00481BC7" w:rsidP="00693242">
            <w:pPr>
              <w:spacing w:line="240" w:lineRule="auto"/>
              <w:ind w:right="34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 xml:space="preserve">Podmiot, na rzecz którego zostało wykonane zamówienie (dostawa) </w:t>
            </w:r>
            <w:proofErr w:type="gramStart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–  nazwa</w:t>
            </w:r>
            <w:proofErr w:type="gramEnd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, adres do korespondencji</w:t>
            </w:r>
          </w:p>
        </w:tc>
      </w:tr>
      <w:tr w:rsidR="00481BC7" w:rsidRPr="00481BC7" w14:paraId="5DECD90E" w14:textId="77777777" w:rsidTr="00693242">
        <w:trPr>
          <w:trHeight w:val="986"/>
        </w:trPr>
        <w:tc>
          <w:tcPr>
            <w:tcW w:w="709" w:type="dxa"/>
            <w:vAlign w:val="center"/>
          </w:tcPr>
          <w:p w14:paraId="1F9A1D5E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  <w:p w14:paraId="76655B03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szCs w:val="24"/>
              </w:rPr>
              <w:t>1.</w:t>
            </w:r>
          </w:p>
        </w:tc>
        <w:tc>
          <w:tcPr>
            <w:tcW w:w="3253" w:type="dxa"/>
            <w:vAlign w:val="center"/>
          </w:tcPr>
          <w:p w14:paraId="29618750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1D90E068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274" w:type="dxa"/>
            <w:vAlign w:val="center"/>
          </w:tcPr>
          <w:p w14:paraId="59FDAF2D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2805" w:type="dxa"/>
            <w:vAlign w:val="center"/>
          </w:tcPr>
          <w:p w14:paraId="7436306E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</w:tr>
      <w:tr w:rsidR="00481BC7" w:rsidRPr="00481BC7" w14:paraId="35A34376" w14:textId="77777777" w:rsidTr="00693242">
        <w:trPr>
          <w:trHeight w:val="1127"/>
        </w:trPr>
        <w:tc>
          <w:tcPr>
            <w:tcW w:w="709" w:type="dxa"/>
            <w:vAlign w:val="center"/>
          </w:tcPr>
          <w:p w14:paraId="624FD9E8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  <w:p w14:paraId="2C6781BC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szCs w:val="24"/>
              </w:rPr>
              <w:t>2.</w:t>
            </w:r>
          </w:p>
        </w:tc>
        <w:tc>
          <w:tcPr>
            <w:tcW w:w="3253" w:type="dxa"/>
            <w:vAlign w:val="center"/>
          </w:tcPr>
          <w:p w14:paraId="19E8C4B8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11CF7BE5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274" w:type="dxa"/>
            <w:vAlign w:val="center"/>
          </w:tcPr>
          <w:p w14:paraId="5FD0CABE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2805" w:type="dxa"/>
            <w:vAlign w:val="center"/>
          </w:tcPr>
          <w:p w14:paraId="67FED0F5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</w:tr>
      <w:tr w:rsidR="00481BC7" w:rsidRPr="00481BC7" w14:paraId="0005037E" w14:textId="77777777" w:rsidTr="00693242">
        <w:trPr>
          <w:trHeight w:val="1127"/>
        </w:trPr>
        <w:tc>
          <w:tcPr>
            <w:tcW w:w="709" w:type="dxa"/>
            <w:vAlign w:val="center"/>
          </w:tcPr>
          <w:p w14:paraId="535FD464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  <w:p w14:paraId="1E63E7F5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szCs w:val="24"/>
              </w:rPr>
              <w:t>3.</w:t>
            </w:r>
          </w:p>
        </w:tc>
        <w:tc>
          <w:tcPr>
            <w:tcW w:w="3253" w:type="dxa"/>
            <w:vAlign w:val="center"/>
          </w:tcPr>
          <w:p w14:paraId="79C65D7E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49FDB384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274" w:type="dxa"/>
            <w:vAlign w:val="center"/>
          </w:tcPr>
          <w:p w14:paraId="24DCBBD3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2805" w:type="dxa"/>
            <w:vAlign w:val="center"/>
          </w:tcPr>
          <w:p w14:paraId="431E6492" w14:textId="77777777" w:rsidR="00481BC7" w:rsidRPr="00481BC7" w:rsidRDefault="00481BC7" w:rsidP="00693242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</w:tr>
    </w:tbl>
    <w:p w14:paraId="110D0D04" w14:textId="77777777" w:rsidR="00B538B4" w:rsidRDefault="00B538B4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1B8A9A90" w14:textId="77777777" w:rsidR="00060DC8" w:rsidRDefault="00060DC8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665D4FAC" w14:textId="5E197F5E" w:rsidR="00060DC8" w:rsidRDefault="00442041" w:rsidP="00442041">
      <w:pPr>
        <w:spacing w:line="276" w:lineRule="auto"/>
        <w:jc w:val="both"/>
        <w:rPr>
          <w:rFonts w:asciiTheme="minorHAnsi" w:hAnsiTheme="minorHAnsi" w:cstheme="minorHAnsi"/>
          <w:b/>
          <w:bCs/>
          <w:szCs w:val="24"/>
        </w:rPr>
      </w:pPr>
      <w:r w:rsidRPr="00442041">
        <w:rPr>
          <w:rFonts w:asciiTheme="minorHAnsi" w:hAnsiTheme="minorHAnsi" w:cstheme="minorHAnsi"/>
          <w:b/>
          <w:bCs/>
          <w:szCs w:val="24"/>
        </w:rPr>
        <w:t xml:space="preserve">Część 3: Detektor cyfrowy RTG kostno-płucny </w:t>
      </w:r>
      <w:r w:rsidR="00C87415">
        <w:rPr>
          <w:rFonts w:asciiTheme="minorHAnsi" w:hAnsiTheme="minorHAnsi" w:cstheme="minorHAnsi"/>
          <w:b/>
          <w:bCs/>
          <w:szCs w:val="24"/>
        </w:rPr>
        <w:t xml:space="preserve">wraz ze </w:t>
      </w:r>
      <w:r w:rsidR="00C87415" w:rsidRPr="00442041">
        <w:rPr>
          <w:rFonts w:asciiTheme="minorHAnsi" w:hAnsiTheme="minorHAnsi" w:cstheme="minorHAnsi"/>
          <w:b/>
          <w:bCs/>
          <w:szCs w:val="24"/>
        </w:rPr>
        <w:t>Stacj</w:t>
      </w:r>
      <w:r w:rsidR="00C87415">
        <w:rPr>
          <w:rFonts w:asciiTheme="minorHAnsi" w:hAnsiTheme="minorHAnsi" w:cstheme="minorHAnsi"/>
          <w:b/>
          <w:bCs/>
          <w:szCs w:val="24"/>
        </w:rPr>
        <w:t>ą</w:t>
      </w:r>
      <w:r w:rsidR="00C87415" w:rsidRPr="00442041">
        <w:rPr>
          <w:rFonts w:asciiTheme="minorHAnsi" w:hAnsiTheme="minorHAnsi" w:cstheme="minorHAnsi"/>
          <w:b/>
          <w:bCs/>
          <w:szCs w:val="24"/>
        </w:rPr>
        <w:t xml:space="preserve"> technik</w:t>
      </w:r>
      <w:r w:rsidR="0069611A">
        <w:rPr>
          <w:rFonts w:asciiTheme="minorHAnsi" w:hAnsiTheme="minorHAnsi" w:cstheme="minorHAnsi"/>
          <w:b/>
          <w:bCs/>
          <w:szCs w:val="24"/>
        </w:rPr>
        <w:t>a</w:t>
      </w:r>
      <w:r w:rsidR="00C87415" w:rsidRPr="00442041">
        <w:rPr>
          <w:rFonts w:asciiTheme="minorHAnsi" w:hAnsiTheme="minorHAnsi" w:cstheme="minorHAnsi"/>
          <w:b/>
          <w:bCs/>
          <w:szCs w:val="24"/>
        </w:rPr>
        <w:t xml:space="preserve"> do detektora cyfrowego RTG kostno-płucnego (komputer wraz z oprogramowaniem i wdrożeniem) - 1 kpl.</w:t>
      </w:r>
    </w:p>
    <w:tbl>
      <w:tblPr>
        <w:tblpPr w:leftFromText="141" w:rightFromText="141" w:vertAnchor="text" w:horzAnchor="margin" w:tblpXSpec="center" w:tblpY="109"/>
        <w:tblW w:w="96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9"/>
        <w:gridCol w:w="3253"/>
        <w:gridCol w:w="1559"/>
        <w:gridCol w:w="1274"/>
        <w:gridCol w:w="2805"/>
      </w:tblGrid>
      <w:tr w:rsidR="00442041" w:rsidRPr="00481BC7" w14:paraId="2510FE1A" w14:textId="77777777" w:rsidTr="00123989">
        <w:trPr>
          <w:trHeight w:val="1408"/>
        </w:trPr>
        <w:tc>
          <w:tcPr>
            <w:tcW w:w="709" w:type="dxa"/>
            <w:vAlign w:val="center"/>
          </w:tcPr>
          <w:p w14:paraId="2A983A9F" w14:textId="77777777" w:rsidR="00442041" w:rsidRPr="00481BC7" w:rsidRDefault="00442041" w:rsidP="00123989">
            <w:pPr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L.p.</w:t>
            </w:r>
          </w:p>
        </w:tc>
        <w:tc>
          <w:tcPr>
            <w:tcW w:w="3253" w:type="dxa"/>
            <w:vAlign w:val="center"/>
          </w:tcPr>
          <w:p w14:paraId="2D0DA3F4" w14:textId="77777777" w:rsidR="00442041" w:rsidRPr="00481BC7" w:rsidRDefault="00442041" w:rsidP="00123989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Przedmiot zamówienia (nazwa) – opis zrealizowanych dostaw w kontekście wymagań niniejszego postępowania</w:t>
            </w:r>
          </w:p>
        </w:tc>
        <w:tc>
          <w:tcPr>
            <w:tcW w:w="1559" w:type="dxa"/>
            <w:vAlign w:val="center"/>
          </w:tcPr>
          <w:p w14:paraId="7F579856" w14:textId="77777777" w:rsidR="00442041" w:rsidRPr="00481BC7" w:rsidRDefault="00442041" w:rsidP="00123989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Data dostawy</w:t>
            </w:r>
          </w:p>
          <w:p w14:paraId="5E7C0D22" w14:textId="77777777" w:rsidR="00442041" w:rsidRPr="00481BC7" w:rsidRDefault="00442041" w:rsidP="00123989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 xml:space="preserve"> (</w:t>
            </w:r>
            <w:proofErr w:type="gramStart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MM.RRRR</w:t>
            </w:r>
            <w:proofErr w:type="gramEnd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)</w:t>
            </w:r>
          </w:p>
        </w:tc>
        <w:tc>
          <w:tcPr>
            <w:tcW w:w="1274" w:type="dxa"/>
            <w:vAlign w:val="center"/>
          </w:tcPr>
          <w:p w14:paraId="5810AEC9" w14:textId="77777777" w:rsidR="00442041" w:rsidRPr="00481BC7" w:rsidRDefault="00442041" w:rsidP="00123989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Wartość dostawy netto w PLN</w:t>
            </w:r>
          </w:p>
        </w:tc>
        <w:tc>
          <w:tcPr>
            <w:tcW w:w="2805" w:type="dxa"/>
            <w:vAlign w:val="center"/>
          </w:tcPr>
          <w:p w14:paraId="130E4245" w14:textId="77777777" w:rsidR="00442041" w:rsidRPr="00481BC7" w:rsidRDefault="00442041" w:rsidP="00123989">
            <w:pPr>
              <w:spacing w:line="240" w:lineRule="auto"/>
              <w:ind w:right="34"/>
              <w:jc w:val="center"/>
              <w:rPr>
                <w:rFonts w:asciiTheme="minorHAnsi" w:hAnsiTheme="minorHAnsi" w:cstheme="minorHAnsi"/>
                <w:b/>
                <w:bCs/>
                <w:iCs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 xml:space="preserve">Podmiot, na rzecz którego zostało wykonane zamówienie (dostawa) </w:t>
            </w:r>
            <w:proofErr w:type="gramStart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–  nazwa</w:t>
            </w:r>
            <w:proofErr w:type="gramEnd"/>
            <w:r w:rsidRPr="00481BC7">
              <w:rPr>
                <w:rFonts w:asciiTheme="minorHAnsi" w:hAnsiTheme="minorHAnsi" w:cstheme="minorHAnsi"/>
                <w:b/>
                <w:bCs/>
                <w:iCs/>
                <w:szCs w:val="24"/>
              </w:rPr>
              <w:t>, adres do korespondencji</w:t>
            </w:r>
          </w:p>
        </w:tc>
      </w:tr>
      <w:tr w:rsidR="00442041" w:rsidRPr="00481BC7" w14:paraId="796AD2B7" w14:textId="77777777" w:rsidTr="00123989">
        <w:trPr>
          <w:trHeight w:val="986"/>
        </w:trPr>
        <w:tc>
          <w:tcPr>
            <w:tcW w:w="709" w:type="dxa"/>
            <w:vAlign w:val="center"/>
          </w:tcPr>
          <w:p w14:paraId="17F0E54B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  <w:p w14:paraId="0F992A6B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szCs w:val="24"/>
              </w:rPr>
              <w:t>1.</w:t>
            </w:r>
          </w:p>
        </w:tc>
        <w:tc>
          <w:tcPr>
            <w:tcW w:w="3253" w:type="dxa"/>
            <w:vAlign w:val="center"/>
          </w:tcPr>
          <w:p w14:paraId="01FCF8E2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60E49771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274" w:type="dxa"/>
            <w:vAlign w:val="center"/>
          </w:tcPr>
          <w:p w14:paraId="3C92C3BD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2805" w:type="dxa"/>
            <w:vAlign w:val="center"/>
          </w:tcPr>
          <w:p w14:paraId="656BF38A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</w:tr>
      <w:tr w:rsidR="00442041" w:rsidRPr="00481BC7" w14:paraId="4C21C4FD" w14:textId="77777777" w:rsidTr="00123989">
        <w:trPr>
          <w:trHeight w:val="1127"/>
        </w:trPr>
        <w:tc>
          <w:tcPr>
            <w:tcW w:w="709" w:type="dxa"/>
            <w:vAlign w:val="center"/>
          </w:tcPr>
          <w:p w14:paraId="1222B1AA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  <w:p w14:paraId="580691E9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szCs w:val="24"/>
              </w:rPr>
              <w:t>2.</w:t>
            </w:r>
          </w:p>
        </w:tc>
        <w:tc>
          <w:tcPr>
            <w:tcW w:w="3253" w:type="dxa"/>
            <w:vAlign w:val="center"/>
          </w:tcPr>
          <w:p w14:paraId="0F18789B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38D7876F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274" w:type="dxa"/>
            <w:vAlign w:val="center"/>
          </w:tcPr>
          <w:p w14:paraId="3F737ED9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2805" w:type="dxa"/>
            <w:vAlign w:val="center"/>
          </w:tcPr>
          <w:p w14:paraId="4CD61649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</w:tr>
      <w:tr w:rsidR="00442041" w:rsidRPr="00481BC7" w14:paraId="4114EBB1" w14:textId="77777777" w:rsidTr="00123989">
        <w:trPr>
          <w:trHeight w:val="1127"/>
        </w:trPr>
        <w:tc>
          <w:tcPr>
            <w:tcW w:w="709" w:type="dxa"/>
            <w:vAlign w:val="center"/>
          </w:tcPr>
          <w:p w14:paraId="468EE8EA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</w:p>
          <w:p w14:paraId="738A2C07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481BC7">
              <w:rPr>
                <w:rFonts w:asciiTheme="minorHAnsi" w:hAnsiTheme="minorHAnsi" w:cstheme="minorHAnsi"/>
                <w:b/>
                <w:szCs w:val="24"/>
              </w:rPr>
              <w:t>3.</w:t>
            </w:r>
          </w:p>
        </w:tc>
        <w:tc>
          <w:tcPr>
            <w:tcW w:w="3253" w:type="dxa"/>
            <w:vAlign w:val="center"/>
          </w:tcPr>
          <w:p w14:paraId="16C7EC46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0EC00A48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1274" w:type="dxa"/>
            <w:vAlign w:val="center"/>
          </w:tcPr>
          <w:p w14:paraId="78571F41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  <w:tc>
          <w:tcPr>
            <w:tcW w:w="2805" w:type="dxa"/>
            <w:vAlign w:val="center"/>
          </w:tcPr>
          <w:p w14:paraId="4156FC2C" w14:textId="77777777" w:rsidR="00442041" w:rsidRPr="00481BC7" w:rsidRDefault="00442041" w:rsidP="00123989">
            <w:pPr>
              <w:spacing w:line="360" w:lineRule="auto"/>
              <w:jc w:val="center"/>
              <w:rPr>
                <w:rFonts w:asciiTheme="minorHAnsi" w:hAnsiTheme="minorHAnsi" w:cstheme="minorHAnsi"/>
                <w:szCs w:val="24"/>
              </w:rPr>
            </w:pPr>
          </w:p>
        </w:tc>
      </w:tr>
    </w:tbl>
    <w:p w14:paraId="641F94B1" w14:textId="77777777" w:rsidR="00442041" w:rsidRPr="00442041" w:rsidRDefault="00442041" w:rsidP="00442041">
      <w:pPr>
        <w:spacing w:line="276" w:lineRule="auto"/>
        <w:jc w:val="both"/>
        <w:rPr>
          <w:rFonts w:asciiTheme="minorHAnsi" w:hAnsiTheme="minorHAnsi" w:cstheme="minorHAnsi"/>
          <w:b/>
          <w:bCs/>
          <w:szCs w:val="24"/>
        </w:rPr>
      </w:pPr>
    </w:p>
    <w:p w14:paraId="4DD2F95F" w14:textId="77777777" w:rsidR="00060DC8" w:rsidRDefault="00060DC8" w:rsidP="00442041">
      <w:pPr>
        <w:spacing w:line="276" w:lineRule="auto"/>
        <w:jc w:val="both"/>
        <w:rPr>
          <w:rFonts w:asciiTheme="minorHAnsi" w:hAnsiTheme="minorHAnsi" w:cstheme="minorHAnsi"/>
          <w:b/>
          <w:bCs/>
          <w:szCs w:val="24"/>
        </w:rPr>
      </w:pPr>
    </w:p>
    <w:p w14:paraId="2375727E" w14:textId="77777777" w:rsidR="00B538B4" w:rsidRPr="00481BC7" w:rsidRDefault="00B538B4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</w:p>
    <w:p w14:paraId="6BB62037" w14:textId="77777777" w:rsidR="00B538B4" w:rsidRPr="00481BC7" w:rsidRDefault="00B538B4" w:rsidP="00B538B4">
      <w:pPr>
        <w:shd w:val="clear" w:color="auto" w:fill="FFFFFF"/>
        <w:rPr>
          <w:rFonts w:asciiTheme="minorHAnsi" w:eastAsia="Calibri" w:hAnsiTheme="minorHAnsi" w:cstheme="minorHAnsi"/>
          <w:sz w:val="22"/>
        </w:rPr>
      </w:pPr>
      <w:r w:rsidRPr="00481BC7">
        <w:rPr>
          <w:rFonts w:asciiTheme="minorHAnsi" w:eastAsia="Calibri" w:hAnsiTheme="minorHAnsi" w:cstheme="minorHAnsi"/>
          <w:sz w:val="22"/>
        </w:rPr>
        <w:t xml:space="preserve">…………….………..………………..………………                   </w:t>
      </w:r>
      <w:r w:rsidRPr="00481BC7">
        <w:rPr>
          <w:rFonts w:asciiTheme="minorHAnsi" w:eastAsia="Calibri" w:hAnsiTheme="minorHAnsi" w:cstheme="minorHAnsi"/>
          <w:sz w:val="22"/>
        </w:rPr>
        <w:tab/>
        <w:t>………………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481BC7">
        <w:rPr>
          <w:rFonts w:asciiTheme="minorHAnsi" w:eastAsia="Calibri" w:hAnsiTheme="minorHAnsi" w:cstheme="minorHAnsi"/>
          <w:sz w:val="22"/>
        </w:rPr>
        <w:t>.……………………………………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481BC7">
        <w:rPr>
          <w:rFonts w:asciiTheme="minorHAnsi" w:eastAsia="Calibri" w:hAnsiTheme="minorHAnsi" w:cstheme="minorHAnsi"/>
          <w:sz w:val="22"/>
        </w:rPr>
        <w:br/>
        <w:t xml:space="preserve">      miejscowość, 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 xml:space="preserve">data  </w:t>
      </w:r>
      <w:r w:rsidRPr="00481BC7">
        <w:rPr>
          <w:rFonts w:asciiTheme="minorHAnsi" w:eastAsia="Calibri" w:hAnsiTheme="minorHAnsi" w:cstheme="minorHAnsi"/>
          <w:sz w:val="22"/>
        </w:rPr>
        <w:tab/>
      </w:r>
      <w:proofErr w:type="gramEnd"/>
      <w:r w:rsidRPr="00481BC7">
        <w:rPr>
          <w:rFonts w:asciiTheme="minorHAnsi" w:eastAsia="Calibri" w:hAnsiTheme="minorHAnsi" w:cstheme="minorHAnsi"/>
          <w:sz w:val="22"/>
        </w:rPr>
        <w:tab/>
        <w:t xml:space="preserve">                            </w:t>
      </w:r>
      <w:r w:rsidRPr="00481BC7">
        <w:rPr>
          <w:rFonts w:asciiTheme="minorHAnsi" w:eastAsia="Calibri" w:hAnsiTheme="minorHAnsi" w:cstheme="minorHAnsi"/>
          <w:sz w:val="22"/>
        </w:rPr>
        <w:tab/>
      </w:r>
      <w:r w:rsidRPr="00481BC7">
        <w:rPr>
          <w:rFonts w:asciiTheme="minorHAnsi" w:eastAsia="Calibri" w:hAnsiTheme="minorHAnsi" w:cstheme="minorHAnsi"/>
          <w:sz w:val="22"/>
        </w:rPr>
        <w:tab/>
        <w:t>podpis i pieczątka osoby uprawnionej</w:t>
      </w:r>
    </w:p>
    <w:p w14:paraId="44FED305" w14:textId="77777777" w:rsidR="00B538B4" w:rsidRPr="00B538B4" w:rsidRDefault="00B538B4" w:rsidP="00B538B4">
      <w:pPr>
        <w:spacing w:line="276" w:lineRule="auto"/>
        <w:jc w:val="right"/>
        <w:rPr>
          <w:rFonts w:asciiTheme="minorHAnsi" w:hAnsiTheme="minorHAnsi" w:cstheme="minorHAnsi"/>
          <w:color w:val="EE0000"/>
          <w:szCs w:val="24"/>
        </w:rPr>
      </w:pPr>
    </w:p>
    <w:p w14:paraId="316DBA68" w14:textId="3ED4E27F" w:rsidR="00B538B4" w:rsidRPr="003006D3" w:rsidRDefault="00B538B4" w:rsidP="002F0F6F">
      <w:pPr>
        <w:spacing w:after="160" w:line="259" w:lineRule="auto"/>
        <w:rPr>
          <w:rFonts w:asciiTheme="minorHAnsi" w:hAnsiTheme="minorHAnsi" w:cstheme="minorHAnsi"/>
          <w:color w:val="EE0000"/>
          <w:szCs w:val="24"/>
        </w:rPr>
      </w:pPr>
    </w:p>
    <w:sectPr w:rsidR="00B538B4" w:rsidRPr="003006D3" w:rsidSect="00B05D4B">
      <w:headerReference w:type="default" r:id="rId8"/>
      <w:pgSz w:w="11906" w:h="16838"/>
      <w:pgMar w:top="1417" w:right="1417" w:bottom="1417" w:left="1560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5AFC4A" w14:textId="77777777" w:rsidR="00F109FB" w:rsidRDefault="00F109FB" w:rsidP="00C31D82">
      <w:pPr>
        <w:spacing w:line="240" w:lineRule="auto"/>
      </w:pPr>
      <w:r>
        <w:separator/>
      </w:r>
    </w:p>
  </w:endnote>
  <w:endnote w:type="continuationSeparator" w:id="0">
    <w:p w14:paraId="183C164F" w14:textId="77777777" w:rsidR="00F109FB" w:rsidRDefault="00F109FB" w:rsidP="00C31D8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1261">
    <w:altName w:val="Calibri"/>
    <w:charset w:val="EE"/>
    <w:family w:val="auto"/>
    <w:pitch w:val="variable"/>
  </w:font>
  <w:font w:name="FuturaPL">
    <w:altName w:val="Times New Roman"/>
    <w:charset w:val="00"/>
    <w:family w:val="auto"/>
    <w:pitch w:val="variable"/>
  </w:font>
  <w:font w:name="font1267">
    <w:altName w:val="Calibri"/>
    <w:charset w:val="EE"/>
    <w:family w:val="auto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ind">
    <w:charset w:val="EE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ED7FD2" w14:textId="77777777" w:rsidR="00F109FB" w:rsidRDefault="00F109FB" w:rsidP="00C31D82">
      <w:pPr>
        <w:spacing w:line="240" w:lineRule="auto"/>
      </w:pPr>
      <w:r>
        <w:separator/>
      </w:r>
    </w:p>
  </w:footnote>
  <w:footnote w:type="continuationSeparator" w:id="0">
    <w:p w14:paraId="6CA1CF85" w14:textId="77777777" w:rsidR="00F109FB" w:rsidRDefault="00F109FB" w:rsidP="00C31D8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4DF66" w14:textId="44724F94" w:rsidR="002269B0" w:rsidRPr="006A02FC" w:rsidRDefault="00EB662A" w:rsidP="006A02FC">
    <w:pPr>
      <w:pStyle w:val="Nagwek"/>
      <w:tabs>
        <w:tab w:val="clear" w:pos="4536"/>
        <w:tab w:val="clear" w:pos="9072"/>
      </w:tabs>
      <w:spacing w:before="60"/>
      <w:ind w:right="-709"/>
      <w:rPr>
        <w:rFonts w:ascii="Hind" w:hAnsi="Hind" w:cs="Hind"/>
        <w:b/>
        <w:color w:val="F05A28"/>
        <w:sz w:val="16"/>
        <w:szCs w:val="16"/>
      </w:rPr>
    </w:pPr>
    <w:r>
      <w:rPr>
        <w:rFonts w:ascii="Hind" w:hAnsi="Hind" w:cs="Hind"/>
        <w:b/>
        <w:noProof/>
        <w:color w:val="F05A28"/>
        <w:sz w:val="16"/>
        <w:szCs w:val="16"/>
        <w:lang w:eastAsia="pl-PL"/>
      </w:rPr>
      <w:drawing>
        <wp:inline distT="0" distB="0" distL="0" distR="0" wp14:anchorId="7DDCEFB8" wp14:editId="302B58C2">
          <wp:extent cx="5661660" cy="579120"/>
          <wp:effectExtent l="0" t="0" r="0" b="0"/>
          <wp:docPr id="171694358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61660" cy="579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A02FC">
      <w:rPr>
        <w:rFonts w:ascii="Hind" w:hAnsi="Hind" w:cs="Hind"/>
        <w:b/>
        <w:color w:val="F05A28"/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4F641E44"/>
    <w:name w:val="WW8Num1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1.%2"/>
      <w:lvlJc w:val="left"/>
      <w:pPr>
        <w:tabs>
          <w:tab w:val="num" w:pos="708"/>
        </w:tabs>
        <w:ind w:left="532" w:hanging="390"/>
      </w:pPr>
      <w:rPr>
        <w:rFonts w:hint="default"/>
        <w:b w:val="0"/>
        <w:color w:val="000000"/>
        <w:sz w:val="20"/>
        <w:szCs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1" w15:restartNumberingAfterBreak="0">
    <w:nsid w:val="00000002"/>
    <w:multiLevelType w:val="multilevel"/>
    <w:tmpl w:val="CB226310"/>
    <w:name w:val="WW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/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b w:val="0"/>
        <w:bCs/>
      </w:rPr>
    </w:lvl>
    <w:lvl w:ilvl="2">
      <w:start w:val="1"/>
      <w:numFmt w:val="decimal"/>
      <w:lvlText w:val="%2.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2.%3.%4)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4"/>
    <w:multiLevelType w:val="multilevel"/>
    <w:tmpl w:val="65C0E35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0000005"/>
    <w:multiLevelType w:val="multilevel"/>
    <w:tmpl w:val="00000005"/>
    <w:name w:val="WWNum4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  <w:rPr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decimal"/>
      <w:lvlText w:val="%2.%3."/>
      <w:lvlJc w:val="left"/>
      <w:pPr>
        <w:tabs>
          <w:tab w:val="num" w:pos="0"/>
        </w:tabs>
        <w:ind w:left="2688" w:hanging="36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28" w:hanging="180"/>
      </w:pPr>
    </w:lvl>
  </w:abstractNum>
  <w:abstractNum w:abstractNumId="4" w15:restartNumberingAfterBreak="0">
    <w:nsid w:val="00000007"/>
    <w:multiLevelType w:val="multilevel"/>
    <w:tmpl w:val="C89211B8"/>
    <w:name w:val="WWNum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0000009"/>
    <w:multiLevelType w:val="multilevel"/>
    <w:tmpl w:val="4FDAAF60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32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6" w15:restartNumberingAfterBreak="0">
    <w:nsid w:val="0000000B"/>
    <w:multiLevelType w:val="multilevel"/>
    <w:tmpl w:val="0000000B"/>
    <w:name w:val="WWNum10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8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4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200" w:hanging="180"/>
      </w:pPr>
    </w:lvl>
  </w:abstractNum>
  <w:abstractNum w:abstractNumId="7" w15:restartNumberingAfterBreak="0">
    <w:nsid w:val="0000000F"/>
    <w:multiLevelType w:val="multilevel"/>
    <w:tmpl w:val="0000000F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8" w15:restartNumberingAfterBreak="0">
    <w:nsid w:val="03EE7113"/>
    <w:multiLevelType w:val="hybridMultilevel"/>
    <w:tmpl w:val="8272EAF4"/>
    <w:lvl w:ilvl="0" w:tplc="17324AB4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A71EEA"/>
    <w:multiLevelType w:val="hybridMultilevel"/>
    <w:tmpl w:val="156670F6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>
      <w:start w:val="1"/>
      <w:numFmt w:val="lowerRoman"/>
      <w:lvlText w:val="%3."/>
      <w:lvlJc w:val="right"/>
      <w:pPr>
        <w:ind w:left="2880" w:hanging="180"/>
      </w:pPr>
    </w:lvl>
    <w:lvl w:ilvl="3" w:tplc="FFFFFFFF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6B25EDC"/>
    <w:multiLevelType w:val="multilevel"/>
    <w:tmpl w:val="89621AC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19F34416"/>
    <w:multiLevelType w:val="hybridMultilevel"/>
    <w:tmpl w:val="6B7A8A32"/>
    <w:lvl w:ilvl="0" w:tplc="5720D5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D12C28"/>
    <w:multiLevelType w:val="multilevel"/>
    <w:tmpl w:val="698EFF20"/>
    <w:name w:val="WWNum72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3" w15:restartNumberingAfterBreak="0">
    <w:nsid w:val="1DE229AC"/>
    <w:multiLevelType w:val="multilevel"/>
    <w:tmpl w:val="81C4DEA4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  <w:sz w:val="24"/>
        <w:szCs w:val="28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4" w15:restartNumberingAfterBreak="0">
    <w:nsid w:val="276910D5"/>
    <w:multiLevelType w:val="multilevel"/>
    <w:tmpl w:val="8FC86C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5" w15:restartNumberingAfterBreak="0">
    <w:nsid w:val="2B7A3364"/>
    <w:multiLevelType w:val="multilevel"/>
    <w:tmpl w:val="15548CEE"/>
    <w:name w:val="WWNum142"/>
    <w:lvl w:ilvl="0">
      <w:start w:val="9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6" w15:restartNumberingAfterBreak="0">
    <w:nsid w:val="30A72DCE"/>
    <w:multiLevelType w:val="multilevel"/>
    <w:tmpl w:val="55A27FE0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"/>
      <w:lvlJc w:val="left"/>
      <w:pPr>
        <w:ind w:left="2232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17" w15:restartNumberingAfterBreak="0">
    <w:nsid w:val="35BF270F"/>
    <w:multiLevelType w:val="hybridMultilevel"/>
    <w:tmpl w:val="5836A0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FE81963"/>
    <w:multiLevelType w:val="hybridMultilevel"/>
    <w:tmpl w:val="3F588F28"/>
    <w:name w:val="WWNum7222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7294FE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6C607131"/>
    <w:multiLevelType w:val="hybridMultilevel"/>
    <w:tmpl w:val="77C658E4"/>
    <w:lvl w:ilvl="0" w:tplc="E25A52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C0E68E0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146312956">
    <w:abstractNumId w:val="14"/>
  </w:num>
  <w:num w:numId="2" w16cid:durableId="1676106460">
    <w:abstractNumId w:val="8"/>
  </w:num>
  <w:num w:numId="3" w16cid:durableId="631864164">
    <w:abstractNumId w:val="9"/>
  </w:num>
  <w:num w:numId="4" w16cid:durableId="640842367">
    <w:abstractNumId w:val="2"/>
  </w:num>
  <w:num w:numId="5" w16cid:durableId="895316830">
    <w:abstractNumId w:val="5"/>
  </w:num>
  <w:num w:numId="6" w16cid:durableId="451633306">
    <w:abstractNumId w:val="6"/>
  </w:num>
  <w:num w:numId="7" w16cid:durableId="1170832471">
    <w:abstractNumId w:val="7"/>
  </w:num>
  <w:num w:numId="8" w16cid:durableId="1654872639">
    <w:abstractNumId w:val="10"/>
  </w:num>
  <w:num w:numId="9" w16cid:durableId="401760001">
    <w:abstractNumId w:val="19"/>
  </w:num>
  <w:num w:numId="10" w16cid:durableId="1285576933">
    <w:abstractNumId w:val="11"/>
  </w:num>
  <w:num w:numId="11" w16cid:durableId="568423454">
    <w:abstractNumId w:val="21"/>
  </w:num>
  <w:num w:numId="12" w16cid:durableId="928346727">
    <w:abstractNumId w:val="13"/>
  </w:num>
  <w:num w:numId="13" w16cid:durableId="1194928733">
    <w:abstractNumId w:val="20"/>
  </w:num>
  <w:num w:numId="14" w16cid:durableId="1672758030">
    <w:abstractNumId w:val="16"/>
  </w:num>
  <w:num w:numId="15" w16cid:durableId="1414620748">
    <w:abstractNumId w:val="17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64F2"/>
    <w:rsid w:val="00000A43"/>
    <w:rsid w:val="000012C5"/>
    <w:rsid w:val="0000712B"/>
    <w:rsid w:val="00010607"/>
    <w:rsid w:val="00012AA5"/>
    <w:rsid w:val="00016AF2"/>
    <w:rsid w:val="00017885"/>
    <w:rsid w:val="00021794"/>
    <w:rsid w:val="00024E49"/>
    <w:rsid w:val="000250CF"/>
    <w:rsid w:val="00026FF0"/>
    <w:rsid w:val="00027CF1"/>
    <w:rsid w:val="0003086A"/>
    <w:rsid w:val="000323E5"/>
    <w:rsid w:val="000325C6"/>
    <w:rsid w:val="00035176"/>
    <w:rsid w:val="000359BE"/>
    <w:rsid w:val="000362EC"/>
    <w:rsid w:val="0004110B"/>
    <w:rsid w:val="00041379"/>
    <w:rsid w:val="00043971"/>
    <w:rsid w:val="00046CFC"/>
    <w:rsid w:val="00052D19"/>
    <w:rsid w:val="000556EA"/>
    <w:rsid w:val="00055A08"/>
    <w:rsid w:val="000576F6"/>
    <w:rsid w:val="00060DC8"/>
    <w:rsid w:val="00063F3E"/>
    <w:rsid w:val="00064AB2"/>
    <w:rsid w:val="0007452E"/>
    <w:rsid w:val="00076509"/>
    <w:rsid w:val="0008198C"/>
    <w:rsid w:val="000859BD"/>
    <w:rsid w:val="00085ED3"/>
    <w:rsid w:val="00086D7D"/>
    <w:rsid w:val="00086E7B"/>
    <w:rsid w:val="00091FFB"/>
    <w:rsid w:val="000954A8"/>
    <w:rsid w:val="00096FA9"/>
    <w:rsid w:val="00097012"/>
    <w:rsid w:val="00097123"/>
    <w:rsid w:val="0009794C"/>
    <w:rsid w:val="000A1544"/>
    <w:rsid w:val="000A46F9"/>
    <w:rsid w:val="000A59DA"/>
    <w:rsid w:val="000B1B55"/>
    <w:rsid w:val="000B4B88"/>
    <w:rsid w:val="000B6887"/>
    <w:rsid w:val="000C3239"/>
    <w:rsid w:val="000C48EA"/>
    <w:rsid w:val="000C4AB7"/>
    <w:rsid w:val="000C4C7F"/>
    <w:rsid w:val="000C4EA7"/>
    <w:rsid w:val="000C6404"/>
    <w:rsid w:val="000D32D1"/>
    <w:rsid w:val="000D5820"/>
    <w:rsid w:val="000E0AB8"/>
    <w:rsid w:val="000F1EF3"/>
    <w:rsid w:val="000F496F"/>
    <w:rsid w:val="000F7CE8"/>
    <w:rsid w:val="001042DB"/>
    <w:rsid w:val="001058EC"/>
    <w:rsid w:val="001064C4"/>
    <w:rsid w:val="00111237"/>
    <w:rsid w:val="00112055"/>
    <w:rsid w:val="00114019"/>
    <w:rsid w:val="00115808"/>
    <w:rsid w:val="00115A0A"/>
    <w:rsid w:val="00115B9E"/>
    <w:rsid w:val="00115F9D"/>
    <w:rsid w:val="001207EA"/>
    <w:rsid w:val="001252F1"/>
    <w:rsid w:val="00126B45"/>
    <w:rsid w:val="00127088"/>
    <w:rsid w:val="0012783D"/>
    <w:rsid w:val="001309EF"/>
    <w:rsid w:val="00130B5E"/>
    <w:rsid w:val="00132C33"/>
    <w:rsid w:val="00133852"/>
    <w:rsid w:val="001354C9"/>
    <w:rsid w:val="00135A4C"/>
    <w:rsid w:val="00135CC4"/>
    <w:rsid w:val="00135F7D"/>
    <w:rsid w:val="0014091E"/>
    <w:rsid w:val="001475DB"/>
    <w:rsid w:val="00151F44"/>
    <w:rsid w:val="00155F8C"/>
    <w:rsid w:val="001564E8"/>
    <w:rsid w:val="00161AA3"/>
    <w:rsid w:val="00161F79"/>
    <w:rsid w:val="00166EEA"/>
    <w:rsid w:val="00167504"/>
    <w:rsid w:val="0017193E"/>
    <w:rsid w:val="0017243E"/>
    <w:rsid w:val="00186CBF"/>
    <w:rsid w:val="00186E09"/>
    <w:rsid w:val="00187754"/>
    <w:rsid w:val="001878A7"/>
    <w:rsid w:val="001905E9"/>
    <w:rsid w:val="001913D7"/>
    <w:rsid w:val="00191C80"/>
    <w:rsid w:val="001A11D0"/>
    <w:rsid w:val="001A27AF"/>
    <w:rsid w:val="001A3106"/>
    <w:rsid w:val="001A3BF9"/>
    <w:rsid w:val="001A48C8"/>
    <w:rsid w:val="001B0543"/>
    <w:rsid w:val="001B1D41"/>
    <w:rsid w:val="001B27D0"/>
    <w:rsid w:val="001B45A2"/>
    <w:rsid w:val="001C22B5"/>
    <w:rsid w:val="001C3E86"/>
    <w:rsid w:val="001C78EA"/>
    <w:rsid w:val="001D06A7"/>
    <w:rsid w:val="001D2780"/>
    <w:rsid w:val="001D6C78"/>
    <w:rsid w:val="001E05F5"/>
    <w:rsid w:val="001E32AE"/>
    <w:rsid w:val="001E41FF"/>
    <w:rsid w:val="001E44FC"/>
    <w:rsid w:val="001E4DD2"/>
    <w:rsid w:val="001E5724"/>
    <w:rsid w:val="001E6F54"/>
    <w:rsid w:val="001E7D2E"/>
    <w:rsid w:val="001E7F9F"/>
    <w:rsid w:val="001F0A35"/>
    <w:rsid w:val="001F144D"/>
    <w:rsid w:val="002019E3"/>
    <w:rsid w:val="00206F5A"/>
    <w:rsid w:val="00207636"/>
    <w:rsid w:val="00207C7D"/>
    <w:rsid w:val="00210D10"/>
    <w:rsid w:val="00214685"/>
    <w:rsid w:val="0021518A"/>
    <w:rsid w:val="00215B82"/>
    <w:rsid w:val="00215F64"/>
    <w:rsid w:val="00216231"/>
    <w:rsid w:val="0022000F"/>
    <w:rsid w:val="00220881"/>
    <w:rsid w:val="00224ADD"/>
    <w:rsid w:val="002269B0"/>
    <w:rsid w:val="00230F8E"/>
    <w:rsid w:val="00231A3F"/>
    <w:rsid w:val="00235D2F"/>
    <w:rsid w:val="0023658C"/>
    <w:rsid w:val="00241565"/>
    <w:rsid w:val="00242006"/>
    <w:rsid w:val="00251872"/>
    <w:rsid w:val="00256D6B"/>
    <w:rsid w:val="002572BE"/>
    <w:rsid w:val="00257DF6"/>
    <w:rsid w:val="00261097"/>
    <w:rsid w:val="00261CBE"/>
    <w:rsid w:val="00265725"/>
    <w:rsid w:val="00271C80"/>
    <w:rsid w:val="0027691E"/>
    <w:rsid w:val="00287268"/>
    <w:rsid w:val="002901E6"/>
    <w:rsid w:val="00295513"/>
    <w:rsid w:val="002968F7"/>
    <w:rsid w:val="002977BD"/>
    <w:rsid w:val="002A19CE"/>
    <w:rsid w:val="002A5227"/>
    <w:rsid w:val="002A55A8"/>
    <w:rsid w:val="002A6405"/>
    <w:rsid w:val="002B07EA"/>
    <w:rsid w:val="002B55A5"/>
    <w:rsid w:val="002B5DAC"/>
    <w:rsid w:val="002C0DE0"/>
    <w:rsid w:val="002C1ABA"/>
    <w:rsid w:val="002C2397"/>
    <w:rsid w:val="002C7547"/>
    <w:rsid w:val="002D04B2"/>
    <w:rsid w:val="002D0E47"/>
    <w:rsid w:val="002D0F3F"/>
    <w:rsid w:val="002D16BC"/>
    <w:rsid w:val="002D4258"/>
    <w:rsid w:val="002D52C8"/>
    <w:rsid w:val="002D56F2"/>
    <w:rsid w:val="002E0738"/>
    <w:rsid w:val="002E07FB"/>
    <w:rsid w:val="002E54DD"/>
    <w:rsid w:val="002F0F6F"/>
    <w:rsid w:val="002F252D"/>
    <w:rsid w:val="002F3863"/>
    <w:rsid w:val="002F688E"/>
    <w:rsid w:val="003006D3"/>
    <w:rsid w:val="00300CE2"/>
    <w:rsid w:val="00302CDF"/>
    <w:rsid w:val="003054A5"/>
    <w:rsid w:val="00306BB1"/>
    <w:rsid w:val="00306BB5"/>
    <w:rsid w:val="003070E7"/>
    <w:rsid w:val="0030794E"/>
    <w:rsid w:val="00307E34"/>
    <w:rsid w:val="0031383D"/>
    <w:rsid w:val="0031404C"/>
    <w:rsid w:val="00315745"/>
    <w:rsid w:val="0031626C"/>
    <w:rsid w:val="003212ED"/>
    <w:rsid w:val="00323DD3"/>
    <w:rsid w:val="00325F6A"/>
    <w:rsid w:val="00326EA3"/>
    <w:rsid w:val="0033161B"/>
    <w:rsid w:val="00331AE5"/>
    <w:rsid w:val="00340FD7"/>
    <w:rsid w:val="00345E8F"/>
    <w:rsid w:val="003472C3"/>
    <w:rsid w:val="00350E16"/>
    <w:rsid w:val="0035463B"/>
    <w:rsid w:val="00361BA6"/>
    <w:rsid w:val="00362E5D"/>
    <w:rsid w:val="00362F21"/>
    <w:rsid w:val="00363F85"/>
    <w:rsid w:val="00364E86"/>
    <w:rsid w:val="00365E4E"/>
    <w:rsid w:val="00366CBF"/>
    <w:rsid w:val="00367A4F"/>
    <w:rsid w:val="003704D4"/>
    <w:rsid w:val="00374623"/>
    <w:rsid w:val="0037514C"/>
    <w:rsid w:val="0038323A"/>
    <w:rsid w:val="00384B18"/>
    <w:rsid w:val="0038548B"/>
    <w:rsid w:val="003867E5"/>
    <w:rsid w:val="0039147D"/>
    <w:rsid w:val="003922E5"/>
    <w:rsid w:val="003A0354"/>
    <w:rsid w:val="003A34E7"/>
    <w:rsid w:val="003A3706"/>
    <w:rsid w:val="003A5307"/>
    <w:rsid w:val="003A585D"/>
    <w:rsid w:val="003B1221"/>
    <w:rsid w:val="003C134A"/>
    <w:rsid w:val="003C57CD"/>
    <w:rsid w:val="003C6024"/>
    <w:rsid w:val="003C68FA"/>
    <w:rsid w:val="003D646C"/>
    <w:rsid w:val="003E171C"/>
    <w:rsid w:val="003E24E1"/>
    <w:rsid w:val="003E29E8"/>
    <w:rsid w:val="003E633A"/>
    <w:rsid w:val="003F0BF9"/>
    <w:rsid w:val="003F24BF"/>
    <w:rsid w:val="003F3A9D"/>
    <w:rsid w:val="003F6D43"/>
    <w:rsid w:val="004004F3"/>
    <w:rsid w:val="00400DD0"/>
    <w:rsid w:val="00402377"/>
    <w:rsid w:val="00402AF4"/>
    <w:rsid w:val="0040537B"/>
    <w:rsid w:val="0040758D"/>
    <w:rsid w:val="004123C0"/>
    <w:rsid w:val="00413406"/>
    <w:rsid w:val="0041345E"/>
    <w:rsid w:val="0041431A"/>
    <w:rsid w:val="0041574E"/>
    <w:rsid w:val="00416776"/>
    <w:rsid w:val="00416C06"/>
    <w:rsid w:val="00420E4F"/>
    <w:rsid w:val="00422771"/>
    <w:rsid w:val="00422CE0"/>
    <w:rsid w:val="004240FB"/>
    <w:rsid w:val="00424B61"/>
    <w:rsid w:val="0042557E"/>
    <w:rsid w:val="0042593C"/>
    <w:rsid w:val="0043318D"/>
    <w:rsid w:val="0043696F"/>
    <w:rsid w:val="00436F22"/>
    <w:rsid w:val="00441D7F"/>
    <w:rsid w:val="00442041"/>
    <w:rsid w:val="00442A20"/>
    <w:rsid w:val="0044410D"/>
    <w:rsid w:val="00444531"/>
    <w:rsid w:val="0044491D"/>
    <w:rsid w:val="00451382"/>
    <w:rsid w:val="00452241"/>
    <w:rsid w:val="00452903"/>
    <w:rsid w:val="00452958"/>
    <w:rsid w:val="004530F2"/>
    <w:rsid w:val="0045456D"/>
    <w:rsid w:val="00454BA3"/>
    <w:rsid w:val="004551C3"/>
    <w:rsid w:val="00455BE1"/>
    <w:rsid w:val="00456C25"/>
    <w:rsid w:val="00464941"/>
    <w:rsid w:val="00464AC0"/>
    <w:rsid w:val="00470351"/>
    <w:rsid w:val="004777FD"/>
    <w:rsid w:val="0048007C"/>
    <w:rsid w:val="0048135A"/>
    <w:rsid w:val="00481BC7"/>
    <w:rsid w:val="004843C9"/>
    <w:rsid w:val="00485534"/>
    <w:rsid w:val="00487D22"/>
    <w:rsid w:val="004912DC"/>
    <w:rsid w:val="0049431D"/>
    <w:rsid w:val="0049529D"/>
    <w:rsid w:val="00495624"/>
    <w:rsid w:val="00495B8B"/>
    <w:rsid w:val="00496BD5"/>
    <w:rsid w:val="004A1192"/>
    <w:rsid w:val="004A7223"/>
    <w:rsid w:val="004A73A5"/>
    <w:rsid w:val="004B0C48"/>
    <w:rsid w:val="004B3BFC"/>
    <w:rsid w:val="004B70F9"/>
    <w:rsid w:val="004C00E4"/>
    <w:rsid w:val="004C1273"/>
    <w:rsid w:val="004C7BD7"/>
    <w:rsid w:val="004D2207"/>
    <w:rsid w:val="004D3F58"/>
    <w:rsid w:val="004D496D"/>
    <w:rsid w:val="004D61F3"/>
    <w:rsid w:val="004E08FC"/>
    <w:rsid w:val="004E28D2"/>
    <w:rsid w:val="004E2A01"/>
    <w:rsid w:val="004E63C0"/>
    <w:rsid w:val="004E781B"/>
    <w:rsid w:val="004F0268"/>
    <w:rsid w:val="004F0ACB"/>
    <w:rsid w:val="004F0B73"/>
    <w:rsid w:val="004F42DE"/>
    <w:rsid w:val="004F48F4"/>
    <w:rsid w:val="004F4DCA"/>
    <w:rsid w:val="004F7C77"/>
    <w:rsid w:val="005041F2"/>
    <w:rsid w:val="005064F2"/>
    <w:rsid w:val="00507782"/>
    <w:rsid w:val="00514F27"/>
    <w:rsid w:val="005167BD"/>
    <w:rsid w:val="00517595"/>
    <w:rsid w:val="005212AF"/>
    <w:rsid w:val="00521CC5"/>
    <w:rsid w:val="00530217"/>
    <w:rsid w:val="00537A66"/>
    <w:rsid w:val="00542F05"/>
    <w:rsid w:val="00543A89"/>
    <w:rsid w:val="00547628"/>
    <w:rsid w:val="00547DA5"/>
    <w:rsid w:val="00547F00"/>
    <w:rsid w:val="00550C60"/>
    <w:rsid w:val="0055169A"/>
    <w:rsid w:val="00552769"/>
    <w:rsid w:val="005532CA"/>
    <w:rsid w:val="00553334"/>
    <w:rsid w:val="00554F25"/>
    <w:rsid w:val="005567F8"/>
    <w:rsid w:val="005600BE"/>
    <w:rsid w:val="0056249D"/>
    <w:rsid w:val="0056318B"/>
    <w:rsid w:val="005633A0"/>
    <w:rsid w:val="0056489D"/>
    <w:rsid w:val="0056706F"/>
    <w:rsid w:val="005672DC"/>
    <w:rsid w:val="00571168"/>
    <w:rsid w:val="00571529"/>
    <w:rsid w:val="00572BEE"/>
    <w:rsid w:val="0057547B"/>
    <w:rsid w:val="00575FA3"/>
    <w:rsid w:val="00584798"/>
    <w:rsid w:val="0058503F"/>
    <w:rsid w:val="00585550"/>
    <w:rsid w:val="00587CF6"/>
    <w:rsid w:val="00591777"/>
    <w:rsid w:val="00592B26"/>
    <w:rsid w:val="00593CFF"/>
    <w:rsid w:val="00594F84"/>
    <w:rsid w:val="00595002"/>
    <w:rsid w:val="00595BA3"/>
    <w:rsid w:val="005A5CE0"/>
    <w:rsid w:val="005B3F23"/>
    <w:rsid w:val="005B42C4"/>
    <w:rsid w:val="005B7E2B"/>
    <w:rsid w:val="005C232E"/>
    <w:rsid w:val="005C27B6"/>
    <w:rsid w:val="005C3C3E"/>
    <w:rsid w:val="005C44A4"/>
    <w:rsid w:val="005C7919"/>
    <w:rsid w:val="005D1A86"/>
    <w:rsid w:val="005D2692"/>
    <w:rsid w:val="005D6F3D"/>
    <w:rsid w:val="005E1D60"/>
    <w:rsid w:val="005E2F21"/>
    <w:rsid w:val="005E4165"/>
    <w:rsid w:val="005E4578"/>
    <w:rsid w:val="005E6C36"/>
    <w:rsid w:val="005E7A12"/>
    <w:rsid w:val="005E7AD3"/>
    <w:rsid w:val="005E7FB2"/>
    <w:rsid w:val="005F218F"/>
    <w:rsid w:val="005F2633"/>
    <w:rsid w:val="005F419E"/>
    <w:rsid w:val="005F7439"/>
    <w:rsid w:val="00601816"/>
    <w:rsid w:val="006033E1"/>
    <w:rsid w:val="00604DDE"/>
    <w:rsid w:val="006051D5"/>
    <w:rsid w:val="00605720"/>
    <w:rsid w:val="00606E0E"/>
    <w:rsid w:val="006118FA"/>
    <w:rsid w:val="00611B29"/>
    <w:rsid w:val="006131FA"/>
    <w:rsid w:val="0061448F"/>
    <w:rsid w:val="00615A9C"/>
    <w:rsid w:val="00615FE1"/>
    <w:rsid w:val="00616CEC"/>
    <w:rsid w:val="006230B4"/>
    <w:rsid w:val="00625154"/>
    <w:rsid w:val="00626474"/>
    <w:rsid w:val="00630D38"/>
    <w:rsid w:val="006326AD"/>
    <w:rsid w:val="0064149C"/>
    <w:rsid w:val="00643A84"/>
    <w:rsid w:val="00645ACC"/>
    <w:rsid w:val="0064703C"/>
    <w:rsid w:val="00660522"/>
    <w:rsid w:val="00660C3D"/>
    <w:rsid w:val="0066280D"/>
    <w:rsid w:val="0067021F"/>
    <w:rsid w:val="00670D89"/>
    <w:rsid w:val="00677CC7"/>
    <w:rsid w:val="006809AD"/>
    <w:rsid w:val="00680C8F"/>
    <w:rsid w:val="00684664"/>
    <w:rsid w:val="00685070"/>
    <w:rsid w:val="00685EA0"/>
    <w:rsid w:val="00693375"/>
    <w:rsid w:val="00693638"/>
    <w:rsid w:val="00693B83"/>
    <w:rsid w:val="006950B0"/>
    <w:rsid w:val="0069611A"/>
    <w:rsid w:val="006961AA"/>
    <w:rsid w:val="0069737D"/>
    <w:rsid w:val="006A02FC"/>
    <w:rsid w:val="006A0C0D"/>
    <w:rsid w:val="006A14A3"/>
    <w:rsid w:val="006A4A7E"/>
    <w:rsid w:val="006A50C4"/>
    <w:rsid w:val="006A54C5"/>
    <w:rsid w:val="006B063D"/>
    <w:rsid w:val="006B0FCE"/>
    <w:rsid w:val="006B1BC2"/>
    <w:rsid w:val="006C12D4"/>
    <w:rsid w:val="006C1DE2"/>
    <w:rsid w:val="006C2139"/>
    <w:rsid w:val="006C2FD0"/>
    <w:rsid w:val="006C4DC4"/>
    <w:rsid w:val="006C6D1B"/>
    <w:rsid w:val="006C7A53"/>
    <w:rsid w:val="006D26CA"/>
    <w:rsid w:val="006D5E4A"/>
    <w:rsid w:val="006D5F5D"/>
    <w:rsid w:val="006D75A0"/>
    <w:rsid w:val="006D7FAE"/>
    <w:rsid w:val="006E1B3B"/>
    <w:rsid w:val="006E1BCD"/>
    <w:rsid w:val="006E3849"/>
    <w:rsid w:val="006E5CC3"/>
    <w:rsid w:val="006E79DD"/>
    <w:rsid w:val="006F0FFC"/>
    <w:rsid w:val="006F3F94"/>
    <w:rsid w:val="006F668E"/>
    <w:rsid w:val="006F7CA6"/>
    <w:rsid w:val="00700DAD"/>
    <w:rsid w:val="007140C4"/>
    <w:rsid w:val="00716A07"/>
    <w:rsid w:val="00716AE5"/>
    <w:rsid w:val="007174A7"/>
    <w:rsid w:val="00717AB0"/>
    <w:rsid w:val="0072271E"/>
    <w:rsid w:val="007227C0"/>
    <w:rsid w:val="00727974"/>
    <w:rsid w:val="007312A4"/>
    <w:rsid w:val="007328F7"/>
    <w:rsid w:val="0073473D"/>
    <w:rsid w:val="007412B7"/>
    <w:rsid w:val="00741692"/>
    <w:rsid w:val="007434D1"/>
    <w:rsid w:val="00743FC5"/>
    <w:rsid w:val="00747FF2"/>
    <w:rsid w:val="007516CC"/>
    <w:rsid w:val="0075238D"/>
    <w:rsid w:val="0075302B"/>
    <w:rsid w:val="0075421E"/>
    <w:rsid w:val="007548E1"/>
    <w:rsid w:val="0075605B"/>
    <w:rsid w:val="007567E8"/>
    <w:rsid w:val="00757827"/>
    <w:rsid w:val="007664A8"/>
    <w:rsid w:val="00770499"/>
    <w:rsid w:val="00770576"/>
    <w:rsid w:val="00770BC2"/>
    <w:rsid w:val="00775498"/>
    <w:rsid w:val="00775B78"/>
    <w:rsid w:val="00776780"/>
    <w:rsid w:val="007778D6"/>
    <w:rsid w:val="00777A3E"/>
    <w:rsid w:val="007810A4"/>
    <w:rsid w:val="007837E3"/>
    <w:rsid w:val="00783EA6"/>
    <w:rsid w:val="0078467D"/>
    <w:rsid w:val="00784732"/>
    <w:rsid w:val="00784CD4"/>
    <w:rsid w:val="00790576"/>
    <w:rsid w:val="007966EB"/>
    <w:rsid w:val="007A2230"/>
    <w:rsid w:val="007A3EFA"/>
    <w:rsid w:val="007A7145"/>
    <w:rsid w:val="007A74C3"/>
    <w:rsid w:val="007B0C8B"/>
    <w:rsid w:val="007B2B16"/>
    <w:rsid w:val="007B763F"/>
    <w:rsid w:val="007C0D82"/>
    <w:rsid w:val="007C1877"/>
    <w:rsid w:val="007C6C43"/>
    <w:rsid w:val="007D2A5A"/>
    <w:rsid w:val="007D35F0"/>
    <w:rsid w:val="007D377A"/>
    <w:rsid w:val="007D3886"/>
    <w:rsid w:val="007D4E9B"/>
    <w:rsid w:val="007D519F"/>
    <w:rsid w:val="007D56B3"/>
    <w:rsid w:val="007D5C3F"/>
    <w:rsid w:val="007D7587"/>
    <w:rsid w:val="007E2DFC"/>
    <w:rsid w:val="007E53FB"/>
    <w:rsid w:val="007F1DAB"/>
    <w:rsid w:val="007F3CBB"/>
    <w:rsid w:val="007F3E3E"/>
    <w:rsid w:val="00800289"/>
    <w:rsid w:val="008004E7"/>
    <w:rsid w:val="00800F11"/>
    <w:rsid w:val="0080149B"/>
    <w:rsid w:val="00802609"/>
    <w:rsid w:val="008029C7"/>
    <w:rsid w:val="00803AAB"/>
    <w:rsid w:val="00805518"/>
    <w:rsid w:val="008076AA"/>
    <w:rsid w:val="00812322"/>
    <w:rsid w:val="0081312B"/>
    <w:rsid w:val="0081553D"/>
    <w:rsid w:val="008209C1"/>
    <w:rsid w:val="00823DD0"/>
    <w:rsid w:val="0083046D"/>
    <w:rsid w:val="0083268B"/>
    <w:rsid w:val="00836B10"/>
    <w:rsid w:val="0083783B"/>
    <w:rsid w:val="00840094"/>
    <w:rsid w:val="00840933"/>
    <w:rsid w:val="00841A9A"/>
    <w:rsid w:val="0084278E"/>
    <w:rsid w:val="00851F89"/>
    <w:rsid w:val="0085230F"/>
    <w:rsid w:val="00856E44"/>
    <w:rsid w:val="00867A48"/>
    <w:rsid w:val="00871B11"/>
    <w:rsid w:val="008720AA"/>
    <w:rsid w:val="0087372B"/>
    <w:rsid w:val="008778BC"/>
    <w:rsid w:val="00880FDA"/>
    <w:rsid w:val="008815CD"/>
    <w:rsid w:val="008848B2"/>
    <w:rsid w:val="008857B4"/>
    <w:rsid w:val="00885AE9"/>
    <w:rsid w:val="00885EFF"/>
    <w:rsid w:val="008909C0"/>
    <w:rsid w:val="00893314"/>
    <w:rsid w:val="00893460"/>
    <w:rsid w:val="008947B9"/>
    <w:rsid w:val="00896DD3"/>
    <w:rsid w:val="00896F88"/>
    <w:rsid w:val="00896FE1"/>
    <w:rsid w:val="00897234"/>
    <w:rsid w:val="00897F89"/>
    <w:rsid w:val="008A1B61"/>
    <w:rsid w:val="008A2F10"/>
    <w:rsid w:val="008A4F81"/>
    <w:rsid w:val="008A6E5D"/>
    <w:rsid w:val="008B118D"/>
    <w:rsid w:val="008B50C7"/>
    <w:rsid w:val="008B5575"/>
    <w:rsid w:val="008C0857"/>
    <w:rsid w:val="008C2724"/>
    <w:rsid w:val="008C6975"/>
    <w:rsid w:val="008D3B12"/>
    <w:rsid w:val="008D469F"/>
    <w:rsid w:val="008D5EDB"/>
    <w:rsid w:val="008D64EF"/>
    <w:rsid w:val="008E0074"/>
    <w:rsid w:val="008E057E"/>
    <w:rsid w:val="008E086C"/>
    <w:rsid w:val="008E15EB"/>
    <w:rsid w:val="008E2785"/>
    <w:rsid w:val="008E4117"/>
    <w:rsid w:val="008E4E7B"/>
    <w:rsid w:val="008E5F39"/>
    <w:rsid w:val="008E7B9F"/>
    <w:rsid w:val="008F1851"/>
    <w:rsid w:val="008F4B72"/>
    <w:rsid w:val="008F620A"/>
    <w:rsid w:val="008F665F"/>
    <w:rsid w:val="00900183"/>
    <w:rsid w:val="009007ED"/>
    <w:rsid w:val="00902360"/>
    <w:rsid w:val="00904075"/>
    <w:rsid w:val="00904A5B"/>
    <w:rsid w:val="009069FB"/>
    <w:rsid w:val="009076D4"/>
    <w:rsid w:val="00913647"/>
    <w:rsid w:val="00913F63"/>
    <w:rsid w:val="00914353"/>
    <w:rsid w:val="00917844"/>
    <w:rsid w:val="00917DA6"/>
    <w:rsid w:val="0092168E"/>
    <w:rsid w:val="0092407B"/>
    <w:rsid w:val="0092545D"/>
    <w:rsid w:val="009272A0"/>
    <w:rsid w:val="009302D2"/>
    <w:rsid w:val="009316A3"/>
    <w:rsid w:val="00937506"/>
    <w:rsid w:val="00940F39"/>
    <w:rsid w:val="00941C48"/>
    <w:rsid w:val="0094444B"/>
    <w:rsid w:val="00944D59"/>
    <w:rsid w:val="00944F48"/>
    <w:rsid w:val="00946AA4"/>
    <w:rsid w:val="00950470"/>
    <w:rsid w:val="0095361B"/>
    <w:rsid w:val="00964DDE"/>
    <w:rsid w:val="0097028A"/>
    <w:rsid w:val="00974EC9"/>
    <w:rsid w:val="009764ED"/>
    <w:rsid w:val="00986877"/>
    <w:rsid w:val="009900B2"/>
    <w:rsid w:val="00991D31"/>
    <w:rsid w:val="00992F2F"/>
    <w:rsid w:val="00993C8A"/>
    <w:rsid w:val="00995384"/>
    <w:rsid w:val="0099598D"/>
    <w:rsid w:val="009966BF"/>
    <w:rsid w:val="009A0F00"/>
    <w:rsid w:val="009A22E3"/>
    <w:rsid w:val="009A438F"/>
    <w:rsid w:val="009B14A3"/>
    <w:rsid w:val="009B1C42"/>
    <w:rsid w:val="009B3FAB"/>
    <w:rsid w:val="009C408B"/>
    <w:rsid w:val="009D06DB"/>
    <w:rsid w:val="009D0BF7"/>
    <w:rsid w:val="009D4AF8"/>
    <w:rsid w:val="009D6C02"/>
    <w:rsid w:val="009E177E"/>
    <w:rsid w:val="009E37E6"/>
    <w:rsid w:val="009E551E"/>
    <w:rsid w:val="009E6109"/>
    <w:rsid w:val="009F0A1B"/>
    <w:rsid w:val="009F331C"/>
    <w:rsid w:val="009F5F69"/>
    <w:rsid w:val="009F648E"/>
    <w:rsid w:val="009F7170"/>
    <w:rsid w:val="009F7474"/>
    <w:rsid w:val="00A03707"/>
    <w:rsid w:val="00A03AB3"/>
    <w:rsid w:val="00A06333"/>
    <w:rsid w:val="00A1281E"/>
    <w:rsid w:val="00A13E0D"/>
    <w:rsid w:val="00A268FB"/>
    <w:rsid w:val="00A306D6"/>
    <w:rsid w:val="00A35758"/>
    <w:rsid w:val="00A4182D"/>
    <w:rsid w:val="00A41FE0"/>
    <w:rsid w:val="00A425A2"/>
    <w:rsid w:val="00A46329"/>
    <w:rsid w:val="00A46526"/>
    <w:rsid w:val="00A47D92"/>
    <w:rsid w:val="00A503A5"/>
    <w:rsid w:val="00A61500"/>
    <w:rsid w:val="00A72C14"/>
    <w:rsid w:val="00A735DD"/>
    <w:rsid w:val="00A73DC0"/>
    <w:rsid w:val="00A74D36"/>
    <w:rsid w:val="00A7563F"/>
    <w:rsid w:val="00A77027"/>
    <w:rsid w:val="00A77107"/>
    <w:rsid w:val="00A823BE"/>
    <w:rsid w:val="00A835F3"/>
    <w:rsid w:val="00A845C9"/>
    <w:rsid w:val="00A91872"/>
    <w:rsid w:val="00AA0130"/>
    <w:rsid w:val="00AA335C"/>
    <w:rsid w:val="00AA38AC"/>
    <w:rsid w:val="00AA461D"/>
    <w:rsid w:val="00AA488C"/>
    <w:rsid w:val="00AA5DBA"/>
    <w:rsid w:val="00AA7C81"/>
    <w:rsid w:val="00AB0B08"/>
    <w:rsid w:val="00AB3206"/>
    <w:rsid w:val="00AB56A6"/>
    <w:rsid w:val="00AB5B64"/>
    <w:rsid w:val="00AC43AE"/>
    <w:rsid w:val="00AC49AB"/>
    <w:rsid w:val="00AC5A0A"/>
    <w:rsid w:val="00AD222F"/>
    <w:rsid w:val="00AD478E"/>
    <w:rsid w:val="00AD55FB"/>
    <w:rsid w:val="00AD67D5"/>
    <w:rsid w:val="00AD72B2"/>
    <w:rsid w:val="00AE7905"/>
    <w:rsid w:val="00AF10FF"/>
    <w:rsid w:val="00AF2500"/>
    <w:rsid w:val="00AF2BF9"/>
    <w:rsid w:val="00AF2DF5"/>
    <w:rsid w:val="00AF69E0"/>
    <w:rsid w:val="00B029D8"/>
    <w:rsid w:val="00B0406D"/>
    <w:rsid w:val="00B05D4B"/>
    <w:rsid w:val="00B063BC"/>
    <w:rsid w:val="00B11092"/>
    <w:rsid w:val="00B12A52"/>
    <w:rsid w:val="00B1335B"/>
    <w:rsid w:val="00B15297"/>
    <w:rsid w:val="00B172B0"/>
    <w:rsid w:val="00B20A59"/>
    <w:rsid w:val="00B215D2"/>
    <w:rsid w:val="00B215F3"/>
    <w:rsid w:val="00B26C36"/>
    <w:rsid w:val="00B33A44"/>
    <w:rsid w:val="00B35E66"/>
    <w:rsid w:val="00B3751A"/>
    <w:rsid w:val="00B37BED"/>
    <w:rsid w:val="00B403DD"/>
    <w:rsid w:val="00B40943"/>
    <w:rsid w:val="00B45E79"/>
    <w:rsid w:val="00B50414"/>
    <w:rsid w:val="00B538B4"/>
    <w:rsid w:val="00B53F78"/>
    <w:rsid w:val="00B63A43"/>
    <w:rsid w:val="00B65C89"/>
    <w:rsid w:val="00B668DE"/>
    <w:rsid w:val="00B676D2"/>
    <w:rsid w:val="00B74C6C"/>
    <w:rsid w:val="00B80BB0"/>
    <w:rsid w:val="00B822ED"/>
    <w:rsid w:val="00B84B26"/>
    <w:rsid w:val="00B924B1"/>
    <w:rsid w:val="00B92A17"/>
    <w:rsid w:val="00B95901"/>
    <w:rsid w:val="00BA14E1"/>
    <w:rsid w:val="00BA1A2B"/>
    <w:rsid w:val="00BA2975"/>
    <w:rsid w:val="00BA333C"/>
    <w:rsid w:val="00BA7144"/>
    <w:rsid w:val="00BB25EE"/>
    <w:rsid w:val="00BB5477"/>
    <w:rsid w:val="00BB66F8"/>
    <w:rsid w:val="00BB6F17"/>
    <w:rsid w:val="00BC007A"/>
    <w:rsid w:val="00BC284F"/>
    <w:rsid w:val="00BC57BA"/>
    <w:rsid w:val="00BD1775"/>
    <w:rsid w:val="00BD4222"/>
    <w:rsid w:val="00BD4A6F"/>
    <w:rsid w:val="00BD533B"/>
    <w:rsid w:val="00BD5E92"/>
    <w:rsid w:val="00BD78E9"/>
    <w:rsid w:val="00BE37B9"/>
    <w:rsid w:val="00BE4658"/>
    <w:rsid w:val="00BF363E"/>
    <w:rsid w:val="00BF43F7"/>
    <w:rsid w:val="00BF6EC8"/>
    <w:rsid w:val="00C03E77"/>
    <w:rsid w:val="00C07DD0"/>
    <w:rsid w:val="00C10245"/>
    <w:rsid w:val="00C10AA4"/>
    <w:rsid w:val="00C14D1E"/>
    <w:rsid w:val="00C159BB"/>
    <w:rsid w:val="00C1704B"/>
    <w:rsid w:val="00C21873"/>
    <w:rsid w:val="00C22F98"/>
    <w:rsid w:val="00C23874"/>
    <w:rsid w:val="00C24D6A"/>
    <w:rsid w:val="00C26435"/>
    <w:rsid w:val="00C3079D"/>
    <w:rsid w:val="00C31D82"/>
    <w:rsid w:val="00C31DD1"/>
    <w:rsid w:val="00C34D08"/>
    <w:rsid w:val="00C41215"/>
    <w:rsid w:val="00C41C34"/>
    <w:rsid w:val="00C42375"/>
    <w:rsid w:val="00C45692"/>
    <w:rsid w:val="00C4646C"/>
    <w:rsid w:val="00C5310F"/>
    <w:rsid w:val="00C5577A"/>
    <w:rsid w:val="00C57644"/>
    <w:rsid w:val="00C57A4D"/>
    <w:rsid w:val="00C57DC6"/>
    <w:rsid w:val="00C605C0"/>
    <w:rsid w:val="00C63676"/>
    <w:rsid w:val="00C72B2D"/>
    <w:rsid w:val="00C75306"/>
    <w:rsid w:val="00C87415"/>
    <w:rsid w:val="00C875F9"/>
    <w:rsid w:val="00C9035E"/>
    <w:rsid w:val="00C92234"/>
    <w:rsid w:val="00C955DB"/>
    <w:rsid w:val="00CA2C4E"/>
    <w:rsid w:val="00CA439A"/>
    <w:rsid w:val="00CA459C"/>
    <w:rsid w:val="00CA478F"/>
    <w:rsid w:val="00CB1D83"/>
    <w:rsid w:val="00CB2C81"/>
    <w:rsid w:val="00CB4A74"/>
    <w:rsid w:val="00CB6B0D"/>
    <w:rsid w:val="00CB7B2B"/>
    <w:rsid w:val="00CB7C8F"/>
    <w:rsid w:val="00CB7F5F"/>
    <w:rsid w:val="00CC4B58"/>
    <w:rsid w:val="00CC4B8C"/>
    <w:rsid w:val="00CC5111"/>
    <w:rsid w:val="00CC6192"/>
    <w:rsid w:val="00CC6D3C"/>
    <w:rsid w:val="00CC6DB4"/>
    <w:rsid w:val="00CD40A3"/>
    <w:rsid w:val="00CD6F62"/>
    <w:rsid w:val="00CE3C4A"/>
    <w:rsid w:val="00CE48AB"/>
    <w:rsid w:val="00CE5C28"/>
    <w:rsid w:val="00CE7278"/>
    <w:rsid w:val="00CF0842"/>
    <w:rsid w:val="00CF13C1"/>
    <w:rsid w:val="00CF54E4"/>
    <w:rsid w:val="00CF66FB"/>
    <w:rsid w:val="00CF775F"/>
    <w:rsid w:val="00D00D1F"/>
    <w:rsid w:val="00D00FCB"/>
    <w:rsid w:val="00D0100D"/>
    <w:rsid w:val="00D03549"/>
    <w:rsid w:val="00D038CB"/>
    <w:rsid w:val="00D061D3"/>
    <w:rsid w:val="00D06399"/>
    <w:rsid w:val="00D1124B"/>
    <w:rsid w:val="00D1426A"/>
    <w:rsid w:val="00D1744C"/>
    <w:rsid w:val="00D20409"/>
    <w:rsid w:val="00D20908"/>
    <w:rsid w:val="00D23694"/>
    <w:rsid w:val="00D2601F"/>
    <w:rsid w:val="00D26720"/>
    <w:rsid w:val="00D2781B"/>
    <w:rsid w:val="00D318CE"/>
    <w:rsid w:val="00D32B72"/>
    <w:rsid w:val="00D3605B"/>
    <w:rsid w:val="00D36E44"/>
    <w:rsid w:val="00D37A86"/>
    <w:rsid w:val="00D40F7E"/>
    <w:rsid w:val="00D41BB2"/>
    <w:rsid w:val="00D4216E"/>
    <w:rsid w:val="00D430AC"/>
    <w:rsid w:val="00D45F4C"/>
    <w:rsid w:val="00D51116"/>
    <w:rsid w:val="00D51525"/>
    <w:rsid w:val="00D544E5"/>
    <w:rsid w:val="00D55567"/>
    <w:rsid w:val="00D55953"/>
    <w:rsid w:val="00D654CC"/>
    <w:rsid w:val="00D66392"/>
    <w:rsid w:val="00D70C2B"/>
    <w:rsid w:val="00D720D9"/>
    <w:rsid w:val="00D75669"/>
    <w:rsid w:val="00D82FB6"/>
    <w:rsid w:val="00D85EF8"/>
    <w:rsid w:val="00D865E3"/>
    <w:rsid w:val="00D9068F"/>
    <w:rsid w:val="00D92D56"/>
    <w:rsid w:val="00D9566D"/>
    <w:rsid w:val="00D976C4"/>
    <w:rsid w:val="00DA0A3C"/>
    <w:rsid w:val="00DA1618"/>
    <w:rsid w:val="00DA2B85"/>
    <w:rsid w:val="00DA6A09"/>
    <w:rsid w:val="00DA7190"/>
    <w:rsid w:val="00DA798E"/>
    <w:rsid w:val="00DB129D"/>
    <w:rsid w:val="00DB14B6"/>
    <w:rsid w:val="00DB1C3B"/>
    <w:rsid w:val="00DC4CD5"/>
    <w:rsid w:val="00DC78CE"/>
    <w:rsid w:val="00DD1AA2"/>
    <w:rsid w:val="00DD591F"/>
    <w:rsid w:val="00DE00B0"/>
    <w:rsid w:val="00DE047D"/>
    <w:rsid w:val="00DE5640"/>
    <w:rsid w:val="00DE6ABD"/>
    <w:rsid w:val="00DE6FAF"/>
    <w:rsid w:val="00DF027E"/>
    <w:rsid w:val="00DF5309"/>
    <w:rsid w:val="00E04D91"/>
    <w:rsid w:val="00E0652F"/>
    <w:rsid w:val="00E124D1"/>
    <w:rsid w:val="00E1265A"/>
    <w:rsid w:val="00E12F6E"/>
    <w:rsid w:val="00E1311C"/>
    <w:rsid w:val="00E205FB"/>
    <w:rsid w:val="00E229A2"/>
    <w:rsid w:val="00E2494B"/>
    <w:rsid w:val="00E2753A"/>
    <w:rsid w:val="00E30478"/>
    <w:rsid w:val="00E31968"/>
    <w:rsid w:val="00E33180"/>
    <w:rsid w:val="00E3395C"/>
    <w:rsid w:val="00E35AA3"/>
    <w:rsid w:val="00E40AD2"/>
    <w:rsid w:val="00E40B66"/>
    <w:rsid w:val="00E411F6"/>
    <w:rsid w:val="00E44F52"/>
    <w:rsid w:val="00E45820"/>
    <w:rsid w:val="00E5023F"/>
    <w:rsid w:val="00E5099A"/>
    <w:rsid w:val="00E52B4A"/>
    <w:rsid w:val="00E52F1B"/>
    <w:rsid w:val="00E540AE"/>
    <w:rsid w:val="00E55B51"/>
    <w:rsid w:val="00E57B2C"/>
    <w:rsid w:val="00E604B5"/>
    <w:rsid w:val="00E609AC"/>
    <w:rsid w:val="00E60D30"/>
    <w:rsid w:val="00E61B4A"/>
    <w:rsid w:val="00E61E0A"/>
    <w:rsid w:val="00E62840"/>
    <w:rsid w:val="00E660DA"/>
    <w:rsid w:val="00E71520"/>
    <w:rsid w:val="00E76451"/>
    <w:rsid w:val="00E764A6"/>
    <w:rsid w:val="00E8064B"/>
    <w:rsid w:val="00E80B25"/>
    <w:rsid w:val="00E834A9"/>
    <w:rsid w:val="00E86132"/>
    <w:rsid w:val="00E86C8F"/>
    <w:rsid w:val="00E86DD2"/>
    <w:rsid w:val="00E8701B"/>
    <w:rsid w:val="00E87272"/>
    <w:rsid w:val="00E90165"/>
    <w:rsid w:val="00E907F3"/>
    <w:rsid w:val="00E90F6C"/>
    <w:rsid w:val="00E94148"/>
    <w:rsid w:val="00E94F57"/>
    <w:rsid w:val="00E96552"/>
    <w:rsid w:val="00EA274B"/>
    <w:rsid w:val="00EA4310"/>
    <w:rsid w:val="00EA7B3D"/>
    <w:rsid w:val="00EB18A8"/>
    <w:rsid w:val="00EB2A85"/>
    <w:rsid w:val="00EB3731"/>
    <w:rsid w:val="00EB662A"/>
    <w:rsid w:val="00EB6A73"/>
    <w:rsid w:val="00EB72B9"/>
    <w:rsid w:val="00EC14D9"/>
    <w:rsid w:val="00EC2588"/>
    <w:rsid w:val="00EC3E92"/>
    <w:rsid w:val="00EC60F9"/>
    <w:rsid w:val="00EC6755"/>
    <w:rsid w:val="00ED1746"/>
    <w:rsid w:val="00ED2120"/>
    <w:rsid w:val="00ED335C"/>
    <w:rsid w:val="00ED3373"/>
    <w:rsid w:val="00ED7EC0"/>
    <w:rsid w:val="00EE0BB3"/>
    <w:rsid w:val="00EE0E16"/>
    <w:rsid w:val="00EE32AA"/>
    <w:rsid w:val="00EF013B"/>
    <w:rsid w:val="00EF62E0"/>
    <w:rsid w:val="00EF6D59"/>
    <w:rsid w:val="00F004CC"/>
    <w:rsid w:val="00F03761"/>
    <w:rsid w:val="00F0642D"/>
    <w:rsid w:val="00F1066A"/>
    <w:rsid w:val="00F109FB"/>
    <w:rsid w:val="00F1108D"/>
    <w:rsid w:val="00F1236A"/>
    <w:rsid w:val="00F128BF"/>
    <w:rsid w:val="00F13425"/>
    <w:rsid w:val="00F14757"/>
    <w:rsid w:val="00F14D9F"/>
    <w:rsid w:val="00F2118E"/>
    <w:rsid w:val="00F2299D"/>
    <w:rsid w:val="00F23F4B"/>
    <w:rsid w:val="00F24DDB"/>
    <w:rsid w:val="00F26D59"/>
    <w:rsid w:val="00F323D2"/>
    <w:rsid w:val="00F33F20"/>
    <w:rsid w:val="00F341FE"/>
    <w:rsid w:val="00F35E7C"/>
    <w:rsid w:val="00F368D1"/>
    <w:rsid w:val="00F36D07"/>
    <w:rsid w:val="00F51011"/>
    <w:rsid w:val="00F5101B"/>
    <w:rsid w:val="00F51460"/>
    <w:rsid w:val="00F56690"/>
    <w:rsid w:val="00F568B4"/>
    <w:rsid w:val="00F57377"/>
    <w:rsid w:val="00F618F6"/>
    <w:rsid w:val="00F64CD7"/>
    <w:rsid w:val="00F669EF"/>
    <w:rsid w:val="00F744EA"/>
    <w:rsid w:val="00F7454A"/>
    <w:rsid w:val="00F74B3F"/>
    <w:rsid w:val="00F75217"/>
    <w:rsid w:val="00F768E4"/>
    <w:rsid w:val="00F80674"/>
    <w:rsid w:val="00F83F58"/>
    <w:rsid w:val="00FA1358"/>
    <w:rsid w:val="00FA1542"/>
    <w:rsid w:val="00FA1C3F"/>
    <w:rsid w:val="00FA3402"/>
    <w:rsid w:val="00FA6124"/>
    <w:rsid w:val="00FA6E1D"/>
    <w:rsid w:val="00FA7760"/>
    <w:rsid w:val="00FB5468"/>
    <w:rsid w:val="00FB5951"/>
    <w:rsid w:val="00FB59DE"/>
    <w:rsid w:val="00FC0D2C"/>
    <w:rsid w:val="00FC2A6C"/>
    <w:rsid w:val="00FC2B21"/>
    <w:rsid w:val="00FC2C2A"/>
    <w:rsid w:val="00FC4685"/>
    <w:rsid w:val="00FC4E4E"/>
    <w:rsid w:val="00FC6ED4"/>
    <w:rsid w:val="00FC7C51"/>
    <w:rsid w:val="00FD1979"/>
    <w:rsid w:val="00FD38D4"/>
    <w:rsid w:val="00FD4C07"/>
    <w:rsid w:val="00FD6109"/>
    <w:rsid w:val="00FD6258"/>
    <w:rsid w:val="00FD66CC"/>
    <w:rsid w:val="00FD7CAC"/>
    <w:rsid w:val="00FE152D"/>
    <w:rsid w:val="00FE1838"/>
    <w:rsid w:val="00FE4059"/>
    <w:rsid w:val="00FE48BD"/>
    <w:rsid w:val="00FE7A9F"/>
    <w:rsid w:val="00FF0869"/>
    <w:rsid w:val="00FF1AA3"/>
    <w:rsid w:val="00FF5347"/>
    <w:rsid w:val="00FF66E6"/>
    <w:rsid w:val="00FF7759"/>
    <w:rsid w:val="00FF7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3E577D"/>
  <w15:chartTrackingRefBased/>
  <w15:docId w15:val="{1840E912-86A6-414C-9A89-2388785218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Dimark - Treść"/>
    <w:qFormat/>
    <w:rsid w:val="00424B61"/>
    <w:pPr>
      <w:spacing w:after="0" w:line="288" w:lineRule="auto"/>
    </w:pPr>
    <w:rPr>
      <w:rFonts w:ascii="Ubuntu Light" w:hAnsi="Ubuntu Light"/>
      <w:sz w:val="24"/>
    </w:rPr>
  </w:style>
  <w:style w:type="paragraph" w:styleId="Nagwek1">
    <w:name w:val="heading 1"/>
    <w:aliases w:val="Dimark - Nagłówek 1"/>
    <w:basedOn w:val="Normalny"/>
    <w:next w:val="Normalny"/>
    <w:link w:val="Nagwek1Znak"/>
    <w:uiPriority w:val="9"/>
    <w:qFormat/>
    <w:rsid w:val="005064F2"/>
    <w:pPr>
      <w:keepNext/>
      <w:keepLines/>
      <w:spacing w:after="80"/>
      <w:outlineLvl w:val="0"/>
    </w:pPr>
    <w:rPr>
      <w:rFonts w:ascii="Ubuntu" w:eastAsiaTheme="majorEastAsia" w:hAnsi="Ubuntu" w:cstheme="majorBidi"/>
      <w:color w:val="043E71"/>
      <w:sz w:val="54"/>
      <w:szCs w:val="32"/>
    </w:rPr>
  </w:style>
  <w:style w:type="paragraph" w:styleId="Nagwek2">
    <w:name w:val="heading 2"/>
    <w:aliases w:val="Dimark- Nagłówek 2"/>
    <w:basedOn w:val="Normalny"/>
    <w:next w:val="Normalny"/>
    <w:link w:val="Nagwek2Znak"/>
    <w:uiPriority w:val="9"/>
    <w:unhideWhenUsed/>
    <w:qFormat/>
    <w:rsid w:val="00424B61"/>
    <w:pPr>
      <w:keepNext/>
      <w:keepLines/>
      <w:spacing w:before="80" w:after="80"/>
      <w:outlineLvl w:val="1"/>
    </w:pPr>
    <w:rPr>
      <w:rFonts w:eastAsiaTheme="majorEastAsia" w:cstheme="majorBidi"/>
      <w:b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F69E0"/>
    <w:pPr>
      <w:keepNext/>
      <w:keepLines/>
      <w:spacing w:line="240" w:lineRule="auto"/>
      <w:outlineLvl w:val="2"/>
    </w:pPr>
    <w:rPr>
      <w:rFonts w:eastAsiaTheme="majorEastAsia" w:cstheme="majorBidi"/>
      <w:color w:val="000000" w:themeColor="text1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8198C"/>
    <w:pPr>
      <w:keepNext/>
      <w:keepLines/>
      <w:spacing w:line="240" w:lineRule="auto"/>
      <w:outlineLvl w:val="3"/>
    </w:pPr>
    <w:rPr>
      <w:rFonts w:eastAsiaTheme="majorEastAsia" w:cstheme="majorBidi"/>
      <w:iCs/>
      <w:color w:val="000000" w:themeColor="tex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Dimark - Nagłówek 1 Znak"/>
    <w:basedOn w:val="Domylnaczcionkaakapitu"/>
    <w:link w:val="Nagwek1"/>
    <w:uiPriority w:val="9"/>
    <w:rsid w:val="005064F2"/>
    <w:rPr>
      <w:rFonts w:ascii="Ubuntu" w:eastAsiaTheme="majorEastAsia" w:hAnsi="Ubuntu" w:cstheme="majorBidi"/>
      <w:color w:val="043E71"/>
      <w:sz w:val="54"/>
      <w:szCs w:val="32"/>
    </w:rPr>
  </w:style>
  <w:style w:type="character" w:customStyle="1" w:styleId="Nagwek2Znak">
    <w:name w:val="Nagłówek 2 Znak"/>
    <w:aliases w:val="Dimark- Nagłówek 2 Znak"/>
    <w:basedOn w:val="Domylnaczcionkaakapitu"/>
    <w:link w:val="Nagwek2"/>
    <w:uiPriority w:val="9"/>
    <w:rsid w:val="00424B61"/>
    <w:rPr>
      <w:rFonts w:ascii="Ubuntu Light" w:eastAsiaTheme="majorEastAsia" w:hAnsi="Ubuntu Light" w:cstheme="majorBidi"/>
      <w:b/>
      <w:sz w:val="26"/>
      <w:szCs w:val="26"/>
    </w:rPr>
  </w:style>
  <w:style w:type="table" w:styleId="Tabela-Siatka">
    <w:name w:val="Table Grid"/>
    <w:aliases w:val="STBU"/>
    <w:basedOn w:val="Standardowy"/>
    <w:uiPriority w:val="39"/>
    <w:rsid w:val="005064F2"/>
    <w:pPr>
      <w:spacing w:after="0" w:line="240" w:lineRule="auto"/>
    </w:pPr>
    <w:rPr>
      <w:rFonts w:ascii="Ubuntu Light" w:hAnsi="Ubuntu Light"/>
      <w:sz w:val="18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108" w:type="dxa"/>
        <w:bottom w:w="108" w:type="dxa"/>
      </w:tblCellMar>
    </w:tblPr>
    <w:tblStylePr w:type="firstRow">
      <w:rPr>
        <w:rFonts w:ascii="Ubuntu Light" w:hAnsi="Ubuntu Light"/>
        <w:b w:val="0"/>
        <w:color w:val="FFFFFF" w:themeColor="background1"/>
        <w:sz w:val="18"/>
      </w:rPr>
      <w:tblPr/>
      <w:tcPr>
        <w:shd w:val="clear" w:color="auto" w:fill="043E71"/>
      </w:tcPr>
    </w:tblStylePr>
  </w:style>
  <w:style w:type="paragraph" w:styleId="Nagwek">
    <w:name w:val="header"/>
    <w:basedOn w:val="Normalny"/>
    <w:link w:val="Nagwek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31D82"/>
    <w:rPr>
      <w:rFonts w:ascii="Ubuntu Light" w:hAnsi="Ubuntu Light"/>
      <w:sz w:val="20"/>
    </w:rPr>
  </w:style>
  <w:style w:type="paragraph" w:styleId="Stopka">
    <w:name w:val="footer"/>
    <w:basedOn w:val="Normalny"/>
    <w:link w:val="Stopka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31D82"/>
    <w:rPr>
      <w:rFonts w:ascii="Ubuntu Light" w:hAnsi="Ubuntu Light"/>
      <w:sz w:val="20"/>
    </w:rPr>
  </w:style>
  <w:style w:type="character" w:styleId="Hipercze">
    <w:name w:val="Hyperlink"/>
    <w:basedOn w:val="Domylnaczcionkaakapitu"/>
    <w:uiPriority w:val="99"/>
    <w:unhideWhenUsed/>
    <w:rsid w:val="006A02FC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A02FC"/>
    <w:rPr>
      <w:color w:val="808080"/>
      <w:shd w:val="clear" w:color="auto" w:fill="E6E6E6"/>
    </w:rPr>
  </w:style>
  <w:style w:type="paragraph" w:customStyle="1" w:styleId="Default">
    <w:name w:val="Default"/>
    <w:rsid w:val="00FC0D2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14:ligatures w14:val="standardContextual"/>
    </w:rPr>
  </w:style>
  <w:style w:type="paragraph" w:styleId="Bezodstpw">
    <w:name w:val="No Spacing"/>
    <w:uiPriority w:val="1"/>
    <w:qFormat/>
    <w:rsid w:val="00FC0D2C"/>
    <w:pPr>
      <w:spacing w:after="0" w:line="240" w:lineRule="auto"/>
    </w:pPr>
    <w:rPr>
      <w:rFonts w:ascii="Ubuntu Light" w:hAnsi="Ubuntu Light"/>
      <w:sz w:val="20"/>
    </w:rPr>
  </w:style>
  <w:style w:type="paragraph" w:styleId="Akapitzlist">
    <w:name w:val="List Paragraph"/>
    <w:basedOn w:val="Normalny"/>
    <w:link w:val="AkapitzlistZnak"/>
    <w:uiPriority w:val="34"/>
    <w:qFormat/>
    <w:rsid w:val="00FC0D2C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AF69E0"/>
    <w:rPr>
      <w:rFonts w:ascii="Ubuntu Light" w:eastAsiaTheme="majorEastAsia" w:hAnsi="Ubuntu Light" w:cstheme="majorBidi"/>
      <w:color w:val="000000" w:themeColor="text1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424B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424B61"/>
    <w:rPr>
      <w:color w:val="954F72" w:themeColor="followedHyperlink"/>
      <w:u w:val="single"/>
    </w:rPr>
  </w:style>
  <w:style w:type="character" w:customStyle="1" w:styleId="Nagwek4Znak">
    <w:name w:val="Nagłówek 4 Znak"/>
    <w:basedOn w:val="Domylnaczcionkaakapitu"/>
    <w:link w:val="Nagwek4"/>
    <w:uiPriority w:val="9"/>
    <w:rsid w:val="0008198C"/>
    <w:rPr>
      <w:rFonts w:ascii="Ubuntu Light" w:eastAsiaTheme="majorEastAsia" w:hAnsi="Ubuntu Light" w:cstheme="majorBidi"/>
      <w:iCs/>
      <w:color w:val="000000" w:themeColor="text1"/>
      <w:sz w:val="24"/>
    </w:rPr>
  </w:style>
  <w:style w:type="character" w:customStyle="1" w:styleId="AkapitzlistZnak">
    <w:name w:val="Akapit z listą Znak"/>
    <w:link w:val="Akapitzlist"/>
    <w:uiPriority w:val="34"/>
    <w:qFormat/>
    <w:locked/>
    <w:rsid w:val="0008198C"/>
    <w:rPr>
      <w:rFonts w:ascii="Ubuntu Light" w:hAnsi="Ubuntu Light"/>
      <w:sz w:val="24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91364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DC4CD5"/>
    <w:pPr>
      <w:spacing w:after="160" w:line="240" w:lineRule="auto"/>
    </w:pPr>
    <w:rPr>
      <w:rFonts w:asciiTheme="minorHAnsi" w:hAnsiTheme="minorHAnsi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DC4CD5"/>
    <w:rPr>
      <w:sz w:val="20"/>
      <w:szCs w:val="20"/>
    </w:rPr>
  </w:style>
  <w:style w:type="paragraph" w:styleId="Poprawka">
    <w:name w:val="Revision"/>
    <w:hidden/>
    <w:uiPriority w:val="99"/>
    <w:semiHidden/>
    <w:rsid w:val="00DC4CD5"/>
    <w:pPr>
      <w:spacing w:after="0" w:line="240" w:lineRule="auto"/>
    </w:pPr>
    <w:rPr>
      <w:rFonts w:ascii="Ubuntu Light" w:hAnsi="Ubuntu Light"/>
      <w:sz w:val="24"/>
    </w:rPr>
  </w:style>
  <w:style w:type="paragraph" w:customStyle="1" w:styleId="Akapitzlist1">
    <w:name w:val="Akapit z listą1"/>
    <w:basedOn w:val="Normalny"/>
    <w:rsid w:val="00017885"/>
    <w:pPr>
      <w:suppressAutoHyphens/>
      <w:spacing w:after="200" w:line="276" w:lineRule="auto"/>
      <w:ind w:left="720"/>
    </w:pPr>
    <w:rPr>
      <w:rFonts w:ascii="Calibri" w:eastAsia="SimSun" w:hAnsi="Calibri" w:cs="font1261"/>
      <w:sz w:val="22"/>
      <w:lang w:eastAsia="ar-SA"/>
    </w:rPr>
  </w:style>
  <w:style w:type="character" w:customStyle="1" w:styleId="TekstprzypisudolnegoZnak">
    <w:name w:val="Tekst przypisu dolnego Znak"/>
    <w:link w:val="Tekstprzypisudolnego"/>
    <w:uiPriority w:val="99"/>
    <w:rsid w:val="00BE4658"/>
    <w:rPr>
      <w:rFonts w:ascii="Times New Roman" w:eastAsia="Times New Roman" w:hAnsi="Times New Roman" w:cs="Times New Roman"/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E4658"/>
    <w:pPr>
      <w:widowControl w:val="0"/>
      <w:suppressAutoHyphens/>
      <w:spacing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BE4658"/>
    <w:rPr>
      <w:rFonts w:ascii="Ubuntu Light" w:hAnsi="Ubuntu Light"/>
      <w:sz w:val="20"/>
      <w:szCs w:val="20"/>
    </w:rPr>
  </w:style>
  <w:style w:type="character" w:styleId="Odwoanieprzypisudolnego">
    <w:name w:val="footnote reference"/>
    <w:uiPriority w:val="99"/>
    <w:semiHidden/>
    <w:unhideWhenUsed/>
    <w:rsid w:val="00BE4658"/>
    <w:rPr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977BD"/>
    <w:pPr>
      <w:spacing w:after="0"/>
    </w:pPr>
    <w:rPr>
      <w:rFonts w:ascii="Ubuntu Light" w:hAnsi="Ubuntu Light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977BD"/>
    <w:rPr>
      <w:rFonts w:ascii="Ubuntu Light" w:hAnsi="Ubuntu Light"/>
      <w:b/>
      <w:bCs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unhideWhenUsed/>
    <w:rsid w:val="00783EA6"/>
    <w:pPr>
      <w:suppressAutoHyphens/>
      <w:spacing w:after="120" w:line="240" w:lineRule="auto"/>
    </w:pPr>
    <w:rPr>
      <w:rFonts w:ascii="FuturaPL" w:eastAsia="Times New Roman" w:hAnsi="FuturaPL" w:cs="FuturaPL"/>
      <w:sz w:val="22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rsid w:val="00783EA6"/>
    <w:rPr>
      <w:rFonts w:ascii="FuturaPL" w:eastAsia="Times New Roman" w:hAnsi="FuturaPL" w:cs="FuturaPL"/>
      <w:lang w:eastAsia="zh-C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00A43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00A43"/>
    <w:rPr>
      <w:rFonts w:ascii="Ubuntu Light" w:hAnsi="Ubuntu Light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00A43"/>
    <w:rPr>
      <w:vertAlign w:val="superscript"/>
    </w:rPr>
  </w:style>
  <w:style w:type="paragraph" w:customStyle="1" w:styleId="Akapitzlist2">
    <w:name w:val="Akapit z listą2"/>
    <w:basedOn w:val="Normalny"/>
    <w:rsid w:val="004C1273"/>
    <w:pPr>
      <w:suppressAutoHyphens/>
      <w:spacing w:after="200" w:line="276" w:lineRule="auto"/>
      <w:ind w:left="720"/>
    </w:pPr>
    <w:rPr>
      <w:rFonts w:ascii="Calibri" w:eastAsia="SimSun" w:hAnsi="Calibri" w:cs="font1267"/>
      <w:sz w:val="22"/>
      <w:lang w:eastAsia="ar-SA"/>
    </w:rPr>
  </w:style>
  <w:style w:type="character" w:customStyle="1" w:styleId="Nierozpoznanawzmianka10">
    <w:name w:val="Nierozpoznana wzmianka1"/>
    <w:rsid w:val="008A2F10"/>
    <w:rPr>
      <w:color w:val="605E5C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54E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54E4"/>
    <w:rPr>
      <w:rFonts w:ascii="Segoe UI" w:hAnsi="Segoe UI" w:cs="Segoe UI"/>
      <w:sz w:val="18"/>
      <w:szCs w:val="18"/>
    </w:rPr>
  </w:style>
  <w:style w:type="numbering" w:customStyle="1" w:styleId="Styl1">
    <w:name w:val="Styl1"/>
    <w:uiPriority w:val="99"/>
    <w:rsid w:val="008D64EF"/>
    <w:pPr>
      <w:numPr>
        <w:numId w:val="11"/>
      </w:numPr>
    </w:pPr>
  </w:style>
  <w:style w:type="paragraph" w:customStyle="1" w:styleId="Standard">
    <w:name w:val="Standard"/>
    <w:rsid w:val="00770BC2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SimSun" w:hAnsi="Arial" w:cs="Ari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9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9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60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20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3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96390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934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232352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2846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637660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209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23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8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0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9E969C-9957-4B9D-AF11-0535919A04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265</Words>
  <Characters>1591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Noga</dc:creator>
  <cp:keywords/>
  <dc:description/>
  <cp:lastModifiedBy>Admin</cp:lastModifiedBy>
  <cp:revision>2</cp:revision>
  <cp:lastPrinted>2026-04-30T08:39:00Z</cp:lastPrinted>
  <dcterms:created xsi:type="dcterms:W3CDTF">2026-04-30T08:41:00Z</dcterms:created>
  <dcterms:modified xsi:type="dcterms:W3CDTF">2026-04-30T08:41:00Z</dcterms:modified>
</cp:coreProperties>
</file>